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0751" w14:textId="48EFAA1F" w:rsidR="0099101F" w:rsidRPr="00B83D4A" w:rsidRDefault="00B41CA3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Table S2</w:t>
      </w:r>
    </w:p>
    <w:p w14:paraId="6990A367" w14:textId="5DCD92FC" w:rsidR="005C78B8" w:rsidRPr="005C78B8" w:rsidRDefault="005C78B8" w:rsidP="005C78B8">
      <w:pPr>
        <w:spacing w:after="0"/>
        <w:rPr>
          <w:rFonts w:asciiTheme="majorHAnsi" w:hAnsiTheme="majorHAnsi" w:cstheme="majorHAnsi"/>
          <w:sz w:val="20"/>
          <w:szCs w:val="20"/>
        </w:rPr>
      </w:pPr>
      <w:r w:rsidRPr="00B83D4A">
        <w:rPr>
          <w:rFonts w:asciiTheme="majorHAnsi" w:hAnsiTheme="majorHAnsi" w:cstheme="majorHAnsi"/>
          <w:sz w:val="20"/>
          <w:szCs w:val="20"/>
        </w:rPr>
        <w:t>G</w:t>
      </w:r>
      <w:bookmarkStart w:id="0" w:name="_Hlk166514041"/>
      <w:r w:rsidRPr="00B83D4A">
        <w:rPr>
          <w:rFonts w:asciiTheme="majorHAnsi" w:hAnsiTheme="majorHAnsi" w:cstheme="majorHAnsi"/>
          <w:sz w:val="20"/>
          <w:szCs w:val="20"/>
        </w:rPr>
        <w:t xml:space="preserve">WAS results for </w:t>
      </w:r>
      <w:r w:rsidR="00B83D4A" w:rsidRPr="00B83D4A">
        <w:rPr>
          <w:rFonts w:asciiTheme="majorHAnsi" w:hAnsiTheme="majorHAnsi" w:cstheme="majorHAnsi"/>
          <w:sz w:val="20"/>
          <w:szCs w:val="20"/>
        </w:rPr>
        <w:t>allopurinol</w:t>
      </w:r>
      <w:r w:rsidRPr="00B83D4A">
        <w:rPr>
          <w:rFonts w:asciiTheme="majorHAnsi" w:hAnsiTheme="majorHAnsi" w:cstheme="majorHAnsi"/>
          <w:sz w:val="20"/>
          <w:szCs w:val="20"/>
        </w:rPr>
        <w:t xml:space="preserve"> concentrations</w:t>
      </w:r>
      <w:r>
        <w:rPr>
          <w:rFonts w:asciiTheme="majorHAnsi" w:hAnsiTheme="majorHAnsi" w:cstheme="majorHAnsi"/>
          <w:sz w:val="20"/>
          <w:szCs w:val="20"/>
        </w:rPr>
        <w:t xml:space="preserve"> (log)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in the </w:t>
      </w:r>
      <w:r w:rsidRPr="008F79CB">
        <w:rPr>
          <w:rFonts w:asciiTheme="majorHAnsi" w:hAnsiTheme="majorHAnsi" w:cstheme="majorHAnsi"/>
          <w:sz w:val="20"/>
          <w:szCs w:val="20"/>
        </w:rPr>
        <w:t>ALLO-MHI biobank participants</w:t>
      </w:r>
      <w:r>
        <w:rPr>
          <w:rFonts w:asciiTheme="majorHAnsi" w:hAnsiTheme="majorHAnsi" w:cstheme="majorHAnsi"/>
          <w:sz w:val="20"/>
          <w:szCs w:val="20"/>
        </w:rPr>
        <w:t>.</w:t>
      </w:r>
      <w:bookmarkEnd w:id="0"/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Style w:val="LightShading"/>
        <w:tblW w:w="5000" w:type="pct"/>
        <w:tblLook w:val="04A0" w:firstRow="1" w:lastRow="0" w:firstColumn="1" w:lastColumn="0" w:noHBand="0" w:noVBand="1"/>
      </w:tblPr>
      <w:tblGrid>
        <w:gridCol w:w="1405"/>
        <w:gridCol w:w="1348"/>
        <w:gridCol w:w="399"/>
        <w:gridCol w:w="837"/>
        <w:gridCol w:w="1042"/>
        <w:gridCol w:w="2659"/>
        <w:gridCol w:w="734"/>
        <w:gridCol w:w="391"/>
        <w:gridCol w:w="358"/>
        <w:gridCol w:w="946"/>
        <w:gridCol w:w="407"/>
        <w:gridCol w:w="601"/>
        <w:gridCol w:w="560"/>
        <w:gridCol w:w="661"/>
        <w:gridCol w:w="612"/>
      </w:tblGrid>
      <w:tr w:rsidR="00B83D4A" w:rsidRPr="00B83D4A" w14:paraId="06BD334B" w14:textId="77777777" w:rsidTr="00B83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7E7C0490" w14:textId="77777777" w:rsidR="005C78B8" w:rsidRPr="00B83D4A" w:rsidRDefault="005C78B8" w:rsidP="00B83D4A">
            <w:pPr>
              <w:spacing w:after="0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snp</w:t>
            </w:r>
            <w:proofErr w:type="spellEnd"/>
          </w:p>
        </w:tc>
        <w:tc>
          <w:tcPr>
            <w:tcW w:w="520" w:type="pct"/>
            <w:vAlign w:val="center"/>
          </w:tcPr>
          <w:p w14:paraId="76C81420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name</w:t>
            </w:r>
          </w:p>
        </w:tc>
        <w:tc>
          <w:tcPr>
            <w:tcW w:w="154" w:type="pct"/>
            <w:vAlign w:val="center"/>
          </w:tcPr>
          <w:p w14:paraId="74B90DBA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spellEnd"/>
          </w:p>
        </w:tc>
        <w:tc>
          <w:tcPr>
            <w:tcW w:w="323" w:type="pct"/>
            <w:vAlign w:val="center"/>
          </w:tcPr>
          <w:p w14:paraId="7A508D61" w14:textId="3C1D1A3E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pos</w:t>
            </w:r>
            <w:r w:rsidR="00717AE7" w:rsidRPr="00B83D4A">
              <w:rPr>
                <w:rFonts w:asciiTheme="majorHAnsi" w:hAnsiTheme="majorHAnsi" w:cstheme="majorHAnsi"/>
                <w:sz w:val="12"/>
                <w:szCs w:val="12"/>
              </w:rPr>
              <w:t>ition</w:t>
            </w:r>
          </w:p>
        </w:tc>
        <w:tc>
          <w:tcPr>
            <w:tcW w:w="402" w:type="pct"/>
            <w:vAlign w:val="center"/>
          </w:tcPr>
          <w:p w14:paraId="7F4CC955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region</w:t>
            </w:r>
          </w:p>
        </w:tc>
        <w:tc>
          <w:tcPr>
            <w:tcW w:w="1026" w:type="pct"/>
            <w:vAlign w:val="center"/>
          </w:tcPr>
          <w:p w14:paraId="3FD4AEE6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gene</w:t>
            </w:r>
          </w:p>
        </w:tc>
        <w:tc>
          <w:tcPr>
            <w:tcW w:w="283" w:type="pct"/>
            <w:vAlign w:val="center"/>
          </w:tcPr>
          <w:p w14:paraId="5D46927B" w14:textId="5ACE4704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status</w:t>
            </w:r>
          </w:p>
        </w:tc>
        <w:tc>
          <w:tcPr>
            <w:tcW w:w="151" w:type="pct"/>
            <w:vAlign w:val="center"/>
          </w:tcPr>
          <w:p w14:paraId="776E6C38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ref</w:t>
            </w:r>
          </w:p>
        </w:tc>
        <w:tc>
          <w:tcPr>
            <w:tcW w:w="138" w:type="pct"/>
            <w:vAlign w:val="center"/>
          </w:tcPr>
          <w:p w14:paraId="623AA3FE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alt</w:t>
            </w:r>
          </w:p>
        </w:tc>
        <w:tc>
          <w:tcPr>
            <w:tcW w:w="365" w:type="pct"/>
            <w:vAlign w:val="center"/>
          </w:tcPr>
          <w:p w14:paraId="7EB226A7" w14:textId="331BC389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alt_freq</w:t>
            </w:r>
            <w:r w:rsidR="00717AE7" w:rsidRPr="00B83D4A">
              <w:rPr>
                <w:rFonts w:asciiTheme="majorHAnsi" w:hAnsiTheme="majorHAnsi" w:cstheme="majorHAnsi"/>
                <w:sz w:val="12"/>
                <w:szCs w:val="12"/>
              </w:rPr>
              <w:t>uency</w:t>
            </w:r>
            <w:proofErr w:type="spellEnd"/>
          </w:p>
        </w:tc>
        <w:tc>
          <w:tcPr>
            <w:tcW w:w="157" w:type="pct"/>
            <w:vAlign w:val="center"/>
          </w:tcPr>
          <w:p w14:paraId="1381DDA4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</w:t>
            </w:r>
          </w:p>
        </w:tc>
        <w:tc>
          <w:tcPr>
            <w:tcW w:w="232" w:type="pct"/>
            <w:vAlign w:val="center"/>
          </w:tcPr>
          <w:p w14:paraId="7820918D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beta</w:t>
            </w:r>
          </w:p>
        </w:tc>
        <w:tc>
          <w:tcPr>
            <w:tcW w:w="216" w:type="pct"/>
            <w:vAlign w:val="center"/>
          </w:tcPr>
          <w:p w14:paraId="147CB82D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se</w:t>
            </w:r>
          </w:p>
        </w:tc>
        <w:tc>
          <w:tcPr>
            <w:tcW w:w="255" w:type="pct"/>
            <w:vAlign w:val="center"/>
          </w:tcPr>
          <w:p w14:paraId="0FB243D5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236" w:type="pct"/>
            <w:vAlign w:val="center"/>
          </w:tcPr>
          <w:p w14:paraId="44E0FFAC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</w:t>
            </w:r>
          </w:p>
        </w:tc>
      </w:tr>
      <w:tr w:rsidR="00B83D4A" w:rsidRPr="00B83D4A" w14:paraId="72701BBC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3657481" w14:textId="1184097F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rs73179928</w:t>
            </w:r>
          </w:p>
        </w:tc>
        <w:tc>
          <w:tcPr>
            <w:tcW w:w="520" w:type="pct"/>
            <w:vAlign w:val="center"/>
          </w:tcPr>
          <w:p w14:paraId="06332B72" w14:textId="1E30538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3:121561196:A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:G</w:t>
            </w:r>
          </w:p>
        </w:tc>
        <w:tc>
          <w:tcPr>
            <w:tcW w:w="154" w:type="pct"/>
            <w:vAlign w:val="center"/>
          </w:tcPr>
          <w:p w14:paraId="741658D4" w14:textId="371C6EC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</w:t>
            </w:r>
          </w:p>
        </w:tc>
        <w:tc>
          <w:tcPr>
            <w:tcW w:w="323" w:type="pct"/>
            <w:vAlign w:val="center"/>
          </w:tcPr>
          <w:p w14:paraId="185AA17F" w14:textId="2369469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121,561,196</w:t>
            </w:r>
          </w:p>
        </w:tc>
        <w:tc>
          <w:tcPr>
            <w:tcW w:w="402" w:type="pct"/>
            <w:vAlign w:val="center"/>
          </w:tcPr>
          <w:p w14:paraId="67F24EF0" w14:textId="1904B23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55CB4A2B" w14:textId="748BCC5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POLQ(</w:t>
            </w:r>
            <w:proofErr w:type="spellStart"/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=15208),ARGFX(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=6753)</w:t>
            </w:r>
          </w:p>
        </w:tc>
        <w:tc>
          <w:tcPr>
            <w:tcW w:w="283" w:type="pct"/>
            <w:vAlign w:val="center"/>
          </w:tcPr>
          <w:p w14:paraId="72E92C8F" w14:textId="490675C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genotyped</w:t>
            </w:r>
          </w:p>
        </w:tc>
        <w:tc>
          <w:tcPr>
            <w:tcW w:w="151" w:type="pct"/>
            <w:vAlign w:val="center"/>
          </w:tcPr>
          <w:p w14:paraId="765F5B17" w14:textId="614C1FA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433665FC" w14:textId="5AC8254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365" w:type="pct"/>
            <w:vAlign w:val="center"/>
          </w:tcPr>
          <w:p w14:paraId="18F34C4A" w14:textId="24EB33A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0.0524</w:t>
            </w:r>
          </w:p>
        </w:tc>
        <w:tc>
          <w:tcPr>
            <w:tcW w:w="157" w:type="pct"/>
            <w:vAlign w:val="center"/>
          </w:tcPr>
          <w:p w14:paraId="48C28142" w14:textId="3E5929C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68E59AAA" w14:textId="165060A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-0.5914</w:t>
            </w:r>
          </w:p>
        </w:tc>
        <w:tc>
          <w:tcPr>
            <w:tcW w:w="216" w:type="pct"/>
            <w:vAlign w:val="center"/>
          </w:tcPr>
          <w:p w14:paraId="4B6B55DB" w14:textId="1C8120C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0.1322</w:t>
            </w:r>
          </w:p>
        </w:tc>
        <w:tc>
          <w:tcPr>
            <w:tcW w:w="255" w:type="pct"/>
            <w:vAlign w:val="center"/>
          </w:tcPr>
          <w:p w14:paraId="6FC99430" w14:textId="6BEA77A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-33.8646</w:t>
            </w:r>
          </w:p>
        </w:tc>
        <w:tc>
          <w:tcPr>
            <w:tcW w:w="236" w:type="pct"/>
            <w:vAlign w:val="center"/>
          </w:tcPr>
          <w:p w14:paraId="2346E947" w14:textId="3474233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7.6E-06</w:t>
            </w:r>
          </w:p>
        </w:tc>
      </w:tr>
      <w:tr w:rsidR="00B83D4A" w:rsidRPr="00B83D4A" w14:paraId="68903253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1E4FE6C" w14:textId="1E5733AD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rs73179930</w:t>
            </w:r>
          </w:p>
        </w:tc>
        <w:tc>
          <w:tcPr>
            <w:tcW w:w="520" w:type="pct"/>
            <w:vAlign w:val="center"/>
          </w:tcPr>
          <w:p w14:paraId="59014A47" w14:textId="788018F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3:121562551:A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218B65DA" w14:textId="78D779A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</w:t>
            </w:r>
          </w:p>
        </w:tc>
        <w:tc>
          <w:tcPr>
            <w:tcW w:w="323" w:type="pct"/>
            <w:vAlign w:val="center"/>
          </w:tcPr>
          <w:p w14:paraId="7BCF30C9" w14:textId="7CF4F24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121,562,551</w:t>
            </w:r>
          </w:p>
        </w:tc>
        <w:tc>
          <w:tcPr>
            <w:tcW w:w="402" w:type="pct"/>
            <w:vAlign w:val="center"/>
          </w:tcPr>
          <w:p w14:paraId="568F91FE" w14:textId="545344D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5CE0AA98" w14:textId="1B7303F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POLQ(</w:t>
            </w:r>
            <w:proofErr w:type="spellStart"/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=16563),ARGFX(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=5398)</w:t>
            </w:r>
          </w:p>
        </w:tc>
        <w:tc>
          <w:tcPr>
            <w:tcW w:w="283" w:type="pct"/>
            <w:vAlign w:val="center"/>
          </w:tcPr>
          <w:p w14:paraId="31FD6395" w14:textId="316581C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0E22737" w14:textId="20D986D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5F074BE2" w14:textId="2672F7A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35F71450" w14:textId="758D04A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0.0522</w:t>
            </w:r>
          </w:p>
        </w:tc>
        <w:tc>
          <w:tcPr>
            <w:tcW w:w="157" w:type="pct"/>
            <w:vAlign w:val="center"/>
          </w:tcPr>
          <w:p w14:paraId="62D31A86" w14:textId="1DFC9BB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57AD823C" w14:textId="2A23FD6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-0.5947</w:t>
            </w:r>
          </w:p>
        </w:tc>
        <w:tc>
          <w:tcPr>
            <w:tcW w:w="216" w:type="pct"/>
            <w:vAlign w:val="center"/>
          </w:tcPr>
          <w:p w14:paraId="366A25CB" w14:textId="18315B1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0.1327</w:t>
            </w:r>
          </w:p>
        </w:tc>
        <w:tc>
          <w:tcPr>
            <w:tcW w:w="255" w:type="pct"/>
            <w:vAlign w:val="center"/>
          </w:tcPr>
          <w:p w14:paraId="2138A91A" w14:textId="4686D25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-33.7902</w:t>
            </w:r>
          </w:p>
        </w:tc>
        <w:tc>
          <w:tcPr>
            <w:tcW w:w="236" w:type="pct"/>
            <w:vAlign w:val="center"/>
          </w:tcPr>
          <w:p w14:paraId="15BC0172" w14:textId="78FE788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7.4E-06</w:t>
            </w:r>
          </w:p>
        </w:tc>
      </w:tr>
      <w:tr w:rsidR="00B83D4A" w:rsidRPr="00B83D4A" w14:paraId="4064475E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7EE79807" w14:textId="3A6BAC24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3:121564544:G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:C</w:t>
            </w:r>
          </w:p>
        </w:tc>
        <w:tc>
          <w:tcPr>
            <w:tcW w:w="520" w:type="pct"/>
            <w:vAlign w:val="center"/>
          </w:tcPr>
          <w:p w14:paraId="15C04ABE" w14:textId="5500CCC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3:121564544:G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0D001ACA" w14:textId="3EA58E6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</w:t>
            </w:r>
          </w:p>
        </w:tc>
        <w:tc>
          <w:tcPr>
            <w:tcW w:w="323" w:type="pct"/>
            <w:vAlign w:val="center"/>
          </w:tcPr>
          <w:p w14:paraId="581080F6" w14:textId="0FB8C66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121,564,544</w:t>
            </w:r>
          </w:p>
        </w:tc>
        <w:tc>
          <w:tcPr>
            <w:tcW w:w="402" w:type="pct"/>
            <w:vAlign w:val="center"/>
          </w:tcPr>
          <w:p w14:paraId="0C304572" w14:textId="03D05D1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32E4E55B" w14:textId="0FD5047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POLQ(</w:t>
            </w:r>
            <w:proofErr w:type="spellStart"/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=18556),ARGFX(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=3405)</w:t>
            </w:r>
          </w:p>
        </w:tc>
        <w:tc>
          <w:tcPr>
            <w:tcW w:w="283" w:type="pct"/>
            <w:vAlign w:val="center"/>
          </w:tcPr>
          <w:p w14:paraId="123F9DB7" w14:textId="5B78D67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2D923E2A" w14:textId="6532F2A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5E678C13" w14:textId="4462D26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4575A54B" w14:textId="0D1ED57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0.0522</w:t>
            </w:r>
          </w:p>
        </w:tc>
        <w:tc>
          <w:tcPr>
            <w:tcW w:w="157" w:type="pct"/>
            <w:vAlign w:val="center"/>
          </w:tcPr>
          <w:p w14:paraId="4D5319C5" w14:textId="1E9A242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08106726" w14:textId="62A53D0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-0.5947</w:t>
            </w:r>
          </w:p>
        </w:tc>
        <w:tc>
          <w:tcPr>
            <w:tcW w:w="216" w:type="pct"/>
            <w:vAlign w:val="center"/>
          </w:tcPr>
          <w:p w14:paraId="7851C257" w14:textId="707FDD6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0.1327</w:t>
            </w:r>
          </w:p>
        </w:tc>
        <w:tc>
          <w:tcPr>
            <w:tcW w:w="255" w:type="pct"/>
            <w:vAlign w:val="center"/>
          </w:tcPr>
          <w:p w14:paraId="739983E1" w14:textId="3FDB781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-33.7822</w:t>
            </w:r>
          </w:p>
        </w:tc>
        <w:tc>
          <w:tcPr>
            <w:tcW w:w="236" w:type="pct"/>
            <w:vAlign w:val="center"/>
          </w:tcPr>
          <w:p w14:paraId="63654DBD" w14:textId="2AFB583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7.4E-06</w:t>
            </w:r>
          </w:p>
        </w:tc>
      </w:tr>
      <w:tr w:rsidR="00B83D4A" w:rsidRPr="00B83D4A" w14:paraId="339A371B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6212B6B7" w14:textId="36040879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3:121566934:G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:C</w:t>
            </w:r>
          </w:p>
        </w:tc>
        <w:tc>
          <w:tcPr>
            <w:tcW w:w="520" w:type="pct"/>
            <w:vAlign w:val="center"/>
          </w:tcPr>
          <w:p w14:paraId="02F874F5" w14:textId="65880B6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3:121566934:G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10AB92C1" w14:textId="0C10425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</w:t>
            </w:r>
          </w:p>
        </w:tc>
        <w:tc>
          <w:tcPr>
            <w:tcW w:w="323" w:type="pct"/>
            <w:vAlign w:val="center"/>
          </w:tcPr>
          <w:p w14:paraId="2129AEFD" w14:textId="094F640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121,566,934</w:t>
            </w:r>
          </w:p>
        </w:tc>
        <w:tc>
          <w:tcPr>
            <w:tcW w:w="402" w:type="pct"/>
            <w:vAlign w:val="center"/>
          </w:tcPr>
          <w:p w14:paraId="572AE538" w14:textId="1D71D60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23A86FDC" w14:textId="78EF5C8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POLQ(</w:t>
            </w:r>
            <w:proofErr w:type="spellStart"/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=20946),ARGFX(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=1015)</w:t>
            </w:r>
          </w:p>
        </w:tc>
        <w:tc>
          <w:tcPr>
            <w:tcW w:w="283" w:type="pct"/>
            <w:vAlign w:val="center"/>
          </w:tcPr>
          <w:p w14:paraId="0FD80E96" w14:textId="332AB49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EB444CA" w14:textId="62A536C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14BFF159" w14:textId="7DA2C8B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229A8F78" w14:textId="31647CD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0.0507</w:t>
            </w:r>
          </w:p>
        </w:tc>
        <w:tc>
          <w:tcPr>
            <w:tcW w:w="157" w:type="pct"/>
            <w:vAlign w:val="center"/>
          </w:tcPr>
          <w:p w14:paraId="1E7EA18C" w14:textId="128DE4A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7B083F1D" w14:textId="0C28687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-0.6112</w:t>
            </w:r>
          </w:p>
        </w:tc>
        <w:tc>
          <w:tcPr>
            <w:tcW w:w="216" w:type="pct"/>
            <w:vAlign w:val="center"/>
          </w:tcPr>
          <w:p w14:paraId="066A31C7" w14:textId="0BF8C3B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0.1368</w:t>
            </w:r>
          </w:p>
        </w:tc>
        <w:tc>
          <w:tcPr>
            <w:tcW w:w="255" w:type="pct"/>
            <w:vAlign w:val="center"/>
          </w:tcPr>
          <w:p w14:paraId="330444AF" w14:textId="5775E4F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-32.6729</w:t>
            </w:r>
          </w:p>
        </w:tc>
        <w:tc>
          <w:tcPr>
            <w:tcW w:w="236" w:type="pct"/>
            <w:vAlign w:val="center"/>
          </w:tcPr>
          <w:p w14:paraId="45CBB98D" w14:textId="313A5F0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7.9E-06</w:t>
            </w:r>
          </w:p>
        </w:tc>
      </w:tr>
      <w:tr w:rsidR="00B83D4A" w:rsidRPr="00B83D4A" w14:paraId="0C04F02E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3E40DB54" w14:textId="026DF263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rs61559512</w:t>
            </w:r>
          </w:p>
        </w:tc>
        <w:tc>
          <w:tcPr>
            <w:tcW w:w="520" w:type="pct"/>
            <w:vAlign w:val="center"/>
          </w:tcPr>
          <w:p w14:paraId="592AFB28" w14:textId="2B9151D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4:152207259:T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60F21EF9" w14:textId="6F8CCD4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</w:t>
            </w:r>
          </w:p>
        </w:tc>
        <w:tc>
          <w:tcPr>
            <w:tcW w:w="323" w:type="pct"/>
            <w:vAlign w:val="center"/>
          </w:tcPr>
          <w:p w14:paraId="439B1072" w14:textId="7B4FA7B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152,207,259</w:t>
            </w:r>
          </w:p>
        </w:tc>
        <w:tc>
          <w:tcPr>
            <w:tcW w:w="402" w:type="pct"/>
            <w:vAlign w:val="center"/>
          </w:tcPr>
          <w:p w14:paraId="2ED2C506" w14:textId="1BA8C41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66DD4853" w14:textId="092A6BF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LINC02273(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=102543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),FBXW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=113285)</w:t>
            </w:r>
          </w:p>
        </w:tc>
        <w:tc>
          <w:tcPr>
            <w:tcW w:w="283" w:type="pct"/>
            <w:vAlign w:val="center"/>
          </w:tcPr>
          <w:p w14:paraId="522C8D7D" w14:textId="5CDF5CA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123CDF7C" w14:textId="2C1827B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4456612D" w14:textId="77F2C3C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40DADFFA" w14:textId="2170532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0.2631</w:t>
            </w:r>
          </w:p>
        </w:tc>
        <w:tc>
          <w:tcPr>
            <w:tcW w:w="157" w:type="pct"/>
            <w:vAlign w:val="center"/>
          </w:tcPr>
          <w:p w14:paraId="27CF517D" w14:textId="2852FBD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5775EFD1" w14:textId="7D729AA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-0.3033</w:t>
            </w:r>
          </w:p>
        </w:tc>
        <w:tc>
          <w:tcPr>
            <w:tcW w:w="216" w:type="pct"/>
            <w:vAlign w:val="center"/>
          </w:tcPr>
          <w:p w14:paraId="627E02BC" w14:textId="24B3828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0.0681</w:t>
            </w:r>
          </w:p>
        </w:tc>
        <w:tc>
          <w:tcPr>
            <w:tcW w:w="255" w:type="pct"/>
            <w:vAlign w:val="center"/>
          </w:tcPr>
          <w:p w14:paraId="173BD006" w14:textId="1779FAC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-65.4171</w:t>
            </w:r>
          </w:p>
        </w:tc>
        <w:tc>
          <w:tcPr>
            <w:tcW w:w="236" w:type="pct"/>
            <w:vAlign w:val="center"/>
          </w:tcPr>
          <w:p w14:paraId="6CA834F8" w14:textId="7B2E2F5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8.4E-06</w:t>
            </w:r>
          </w:p>
        </w:tc>
      </w:tr>
      <w:tr w:rsidR="00B83D4A" w:rsidRPr="00B83D4A" w14:paraId="5A17DEBC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347EBF59" w14:textId="0DB6C41A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rs7743540</w:t>
            </w:r>
          </w:p>
        </w:tc>
        <w:tc>
          <w:tcPr>
            <w:tcW w:w="520" w:type="pct"/>
            <w:vAlign w:val="center"/>
          </w:tcPr>
          <w:p w14:paraId="7D7F7A5E" w14:textId="54C1F98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chr6:49561207: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C:T</w:t>
            </w:r>
            <w:proofErr w:type="gramEnd"/>
          </w:p>
        </w:tc>
        <w:tc>
          <w:tcPr>
            <w:tcW w:w="154" w:type="pct"/>
            <w:vAlign w:val="center"/>
          </w:tcPr>
          <w:p w14:paraId="1E865B77" w14:textId="4310761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236FACB0" w14:textId="4EFD7EB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49,561,207</w:t>
            </w:r>
          </w:p>
        </w:tc>
        <w:tc>
          <w:tcPr>
            <w:tcW w:w="402" w:type="pct"/>
            <w:vAlign w:val="center"/>
          </w:tcPr>
          <w:p w14:paraId="0E40A838" w14:textId="7722302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61821C5F" w14:textId="4698540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=9112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=43970)</w:t>
            </w:r>
          </w:p>
        </w:tc>
        <w:tc>
          <w:tcPr>
            <w:tcW w:w="283" w:type="pct"/>
            <w:vAlign w:val="center"/>
          </w:tcPr>
          <w:p w14:paraId="578752E9" w14:textId="1BB6EFD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7D848BC8" w14:textId="503306A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138" w:type="pct"/>
            <w:vAlign w:val="center"/>
          </w:tcPr>
          <w:p w14:paraId="60F3815F" w14:textId="4B885B1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78B71451" w14:textId="21A731C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0.5610</w:t>
            </w:r>
          </w:p>
        </w:tc>
        <w:tc>
          <w:tcPr>
            <w:tcW w:w="157" w:type="pct"/>
            <w:vAlign w:val="center"/>
          </w:tcPr>
          <w:p w14:paraId="22935C77" w14:textId="4169047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0A4F1095" w14:textId="0F64773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-0.2880</w:t>
            </w:r>
          </w:p>
        </w:tc>
        <w:tc>
          <w:tcPr>
            <w:tcW w:w="216" w:type="pct"/>
            <w:vAlign w:val="center"/>
          </w:tcPr>
          <w:p w14:paraId="163BE552" w14:textId="092503F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0.0595</w:t>
            </w:r>
          </w:p>
        </w:tc>
        <w:tc>
          <w:tcPr>
            <w:tcW w:w="255" w:type="pct"/>
            <w:vAlign w:val="center"/>
          </w:tcPr>
          <w:p w14:paraId="12D92F51" w14:textId="45E9715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-81.3800</w:t>
            </w:r>
          </w:p>
        </w:tc>
        <w:tc>
          <w:tcPr>
            <w:tcW w:w="236" w:type="pct"/>
            <w:vAlign w:val="center"/>
          </w:tcPr>
          <w:p w14:paraId="30F8F691" w14:textId="7F37C71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1.3E-06</w:t>
            </w:r>
          </w:p>
        </w:tc>
      </w:tr>
      <w:tr w:rsidR="00B83D4A" w:rsidRPr="00B83D4A" w14:paraId="21EAD0CC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60C8A5C4" w14:textId="3FF6156E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6:49561859:T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520" w:type="pct"/>
            <w:vAlign w:val="center"/>
          </w:tcPr>
          <w:p w14:paraId="0C8C3762" w14:textId="5CFB6CB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6:49561859:T</w:t>
            </w:r>
            <w:proofErr w:type="gramEnd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7A3562A5" w14:textId="51BC8C3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6D164F0C" w14:textId="70E9064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49,561,859</w:t>
            </w:r>
          </w:p>
        </w:tc>
        <w:tc>
          <w:tcPr>
            <w:tcW w:w="402" w:type="pct"/>
            <w:vAlign w:val="center"/>
          </w:tcPr>
          <w:p w14:paraId="0BE369FC" w14:textId="0A79862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2E65AE4E" w14:textId="0761580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=9764</w:t>
            </w:r>
            <w:proofErr w:type="gramStart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=43318)</w:t>
            </w:r>
          </w:p>
        </w:tc>
        <w:tc>
          <w:tcPr>
            <w:tcW w:w="283" w:type="pct"/>
            <w:vAlign w:val="center"/>
          </w:tcPr>
          <w:p w14:paraId="0DDCC44D" w14:textId="3C81CFC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96368E8" w14:textId="3B1AD6F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25BC6932" w14:textId="20CDE3F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481C5FA2" w14:textId="6D8C25B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0.5609</w:t>
            </w:r>
          </w:p>
        </w:tc>
        <w:tc>
          <w:tcPr>
            <w:tcW w:w="157" w:type="pct"/>
            <w:vAlign w:val="center"/>
          </w:tcPr>
          <w:p w14:paraId="038D93BC" w14:textId="7A1EFBD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69694A84" w14:textId="0C17E6F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-0.2884</w:t>
            </w:r>
          </w:p>
        </w:tc>
        <w:tc>
          <w:tcPr>
            <w:tcW w:w="216" w:type="pct"/>
            <w:vAlign w:val="center"/>
          </w:tcPr>
          <w:p w14:paraId="075CA524" w14:textId="14E3B8D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0.0595</w:t>
            </w:r>
          </w:p>
        </w:tc>
        <w:tc>
          <w:tcPr>
            <w:tcW w:w="255" w:type="pct"/>
            <w:vAlign w:val="center"/>
          </w:tcPr>
          <w:p w14:paraId="0837FADF" w14:textId="1120019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-81.4402</w:t>
            </w:r>
          </w:p>
        </w:tc>
        <w:tc>
          <w:tcPr>
            <w:tcW w:w="236" w:type="pct"/>
            <w:vAlign w:val="center"/>
          </w:tcPr>
          <w:p w14:paraId="669FF79B" w14:textId="624285C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>1.3E-06</w:t>
            </w:r>
          </w:p>
        </w:tc>
      </w:tr>
      <w:tr w:rsidR="00B83D4A" w:rsidRPr="00B83D4A" w14:paraId="7576945C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4858F3A2" w14:textId="7ACE7DF0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6:49565759:A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:T</w:t>
            </w:r>
          </w:p>
        </w:tc>
        <w:tc>
          <w:tcPr>
            <w:tcW w:w="520" w:type="pct"/>
            <w:vAlign w:val="center"/>
          </w:tcPr>
          <w:p w14:paraId="1787594F" w14:textId="6318212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6:49565759:A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3E79DBCE" w14:textId="65C8FBB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63F238D6" w14:textId="0CA39B9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49,565,759</w:t>
            </w:r>
          </w:p>
        </w:tc>
        <w:tc>
          <w:tcPr>
            <w:tcW w:w="402" w:type="pct"/>
            <w:vAlign w:val="center"/>
          </w:tcPr>
          <w:p w14:paraId="5E7B6320" w14:textId="1ED53E1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3E96A65B" w14:textId="29CA6AB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=13664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=39418)</w:t>
            </w:r>
          </w:p>
        </w:tc>
        <w:tc>
          <w:tcPr>
            <w:tcW w:w="283" w:type="pct"/>
            <w:vAlign w:val="center"/>
          </w:tcPr>
          <w:p w14:paraId="3478C1D5" w14:textId="47485AB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17B0DAE1" w14:textId="1FBAD0B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76C99CB0" w14:textId="680295C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2F8CF98F" w14:textId="71A853F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0.5603</w:t>
            </w:r>
          </w:p>
        </w:tc>
        <w:tc>
          <w:tcPr>
            <w:tcW w:w="157" w:type="pct"/>
            <w:vAlign w:val="center"/>
          </w:tcPr>
          <w:p w14:paraId="4E4EB2E6" w14:textId="5FA70F3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C31F420" w14:textId="360CF9F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-0.2830</w:t>
            </w:r>
          </w:p>
        </w:tc>
        <w:tc>
          <w:tcPr>
            <w:tcW w:w="216" w:type="pct"/>
            <w:vAlign w:val="center"/>
          </w:tcPr>
          <w:p w14:paraId="636F4FE8" w14:textId="4B248DE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0.0593</w:t>
            </w:r>
          </w:p>
        </w:tc>
        <w:tc>
          <w:tcPr>
            <w:tcW w:w="255" w:type="pct"/>
            <w:vAlign w:val="center"/>
          </w:tcPr>
          <w:p w14:paraId="405960C8" w14:textId="1E24056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-80.5745</w:t>
            </w:r>
          </w:p>
        </w:tc>
        <w:tc>
          <w:tcPr>
            <w:tcW w:w="236" w:type="pct"/>
            <w:vAlign w:val="center"/>
          </w:tcPr>
          <w:p w14:paraId="3FE2A8E8" w14:textId="354042F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1.8E-06</w:t>
            </w:r>
          </w:p>
        </w:tc>
      </w:tr>
      <w:tr w:rsidR="00B83D4A" w:rsidRPr="00B83D4A" w14:paraId="23635E93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61268395" w14:textId="422FD34C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rs9463502</w:t>
            </w:r>
          </w:p>
        </w:tc>
        <w:tc>
          <w:tcPr>
            <w:tcW w:w="520" w:type="pct"/>
            <w:vAlign w:val="center"/>
          </w:tcPr>
          <w:p w14:paraId="1D92D634" w14:textId="3F5F20A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6:49572703:A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25305206" w14:textId="122B6B1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49C76E72" w14:textId="5A9878E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49,572,703</w:t>
            </w:r>
          </w:p>
        </w:tc>
        <w:tc>
          <w:tcPr>
            <w:tcW w:w="402" w:type="pct"/>
            <w:vAlign w:val="center"/>
          </w:tcPr>
          <w:p w14:paraId="02E4E316" w14:textId="49DD756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21E8640A" w14:textId="4CAEF3A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=20608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=32474)</w:t>
            </w:r>
          </w:p>
        </w:tc>
        <w:tc>
          <w:tcPr>
            <w:tcW w:w="283" w:type="pct"/>
            <w:vAlign w:val="center"/>
          </w:tcPr>
          <w:p w14:paraId="6B528B14" w14:textId="6C7D98D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8AE7EFE" w14:textId="2F3DC00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394AB283" w14:textId="48A5181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01AF1613" w14:textId="4BA0C14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0.5604</w:t>
            </w:r>
          </w:p>
        </w:tc>
        <w:tc>
          <w:tcPr>
            <w:tcW w:w="157" w:type="pct"/>
            <w:vAlign w:val="center"/>
          </w:tcPr>
          <w:p w14:paraId="34EE7925" w14:textId="1B21C5B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BAA5AA8" w14:textId="4F5A891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-0.2833</w:t>
            </w:r>
          </w:p>
        </w:tc>
        <w:tc>
          <w:tcPr>
            <w:tcW w:w="216" w:type="pct"/>
            <w:vAlign w:val="center"/>
          </w:tcPr>
          <w:p w14:paraId="1164C430" w14:textId="4507612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0.0593</w:t>
            </w:r>
          </w:p>
        </w:tc>
        <w:tc>
          <w:tcPr>
            <w:tcW w:w="255" w:type="pct"/>
            <w:vAlign w:val="center"/>
          </w:tcPr>
          <w:p w14:paraId="61C72127" w14:textId="172DD5B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-80.6650</w:t>
            </w:r>
          </w:p>
        </w:tc>
        <w:tc>
          <w:tcPr>
            <w:tcW w:w="236" w:type="pct"/>
            <w:vAlign w:val="center"/>
          </w:tcPr>
          <w:p w14:paraId="2F4FCC75" w14:textId="5C7D43A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1.7E-06</w:t>
            </w:r>
          </w:p>
        </w:tc>
      </w:tr>
      <w:tr w:rsidR="00B83D4A" w:rsidRPr="00B83D4A" w14:paraId="20BE141A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362FFE7A" w14:textId="270B4BED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6:49572868:G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:A</w:t>
            </w:r>
          </w:p>
        </w:tc>
        <w:tc>
          <w:tcPr>
            <w:tcW w:w="520" w:type="pct"/>
            <w:vAlign w:val="center"/>
          </w:tcPr>
          <w:p w14:paraId="6A425653" w14:textId="19E2167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6:49572868:G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:A</w:t>
            </w:r>
          </w:p>
        </w:tc>
        <w:tc>
          <w:tcPr>
            <w:tcW w:w="154" w:type="pct"/>
            <w:vAlign w:val="center"/>
          </w:tcPr>
          <w:p w14:paraId="0DF69D59" w14:textId="463C174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48FF2816" w14:textId="4A062BE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49,572,868</w:t>
            </w:r>
          </w:p>
        </w:tc>
        <w:tc>
          <w:tcPr>
            <w:tcW w:w="402" w:type="pct"/>
            <w:vAlign w:val="center"/>
          </w:tcPr>
          <w:p w14:paraId="7FB1BC24" w14:textId="672802E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608B9D59" w14:textId="0889241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=20773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=32309)</w:t>
            </w:r>
          </w:p>
        </w:tc>
        <w:tc>
          <w:tcPr>
            <w:tcW w:w="283" w:type="pct"/>
            <w:vAlign w:val="center"/>
          </w:tcPr>
          <w:p w14:paraId="67204B4D" w14:textId="3D94548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CF5BF5C" w14:textId="3D41847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5ABB05F6" w14:textId="7B82FC9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53E08A87" w14:textId="15431D2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0.5605</w:t>
            </w:r>
          </w:p>
        </w:tc>
        <w:tc>
          <w:tcPr>
            <w:tcW w:w="157" w:type="pct"/>
            <w:vAlign w:val="center"/>
          </w:tcPr>
          <w:p w14:paraId="682F46EA" w14:textId="2BD6ED2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78C07218" w14:textId="1B9F323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-0.2829</w:t>
            </w:r>
          </w:p>
        </w:tc>
        <w:tc>
          <w:tcPr>
            <w:tcW w:w="216" w:type="pct"/>
            <w:vAlign w:val="center"/>
          </w:tcPr>
          <w:p w14:paraId="09E602ED" w14:textId="388CFD5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0.0593</w:t>
            </w:r>
          </w:p>
        </w:tc>
        <w:tc>
          <w:tcPr>
            <w:tcW w:w="255" w:type="pct"/>
            <w:vAlign w:val="center"/>
          </w:tcPr>
          <w:p w14:paraId="580AE97B" w14:textId="31DA8BA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-80.5816</w:t>
            </w:r>
          </w:p>
        </w:tc>
        <w:tc>
          <w:tcPr>
            <w:tcW w:w="236" w:type="pct"/>
            <w:vAlign w:val="center"/>
          </w:tcPr>
          <w:p w14:paraId="35ABF40B" w14:textId="322BDAD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1.8E-06</w:t>
            </w:r>
          </w:p>
        </w:tc>
      </w:tr>
      <w:tr w:rsidR="00B83D4A" w:rsidRPr="00B83D4A" w14:paraId="60A4D379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3715F593" w14:textId="028806A2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rs7775756</w:t>
            </w:r>
          </w:p>
        </w:tc>
        <w:tc>
          <w:tcPr>
            <w:tcW w:w="520" w:type="pct"/>
            <w:vAlign w:val="center"/>
          </w:tcPr>
          <w:p w14:paraId="607AD0DB" w14:textId="5874697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chr6:49572992: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C:T</w:t>
            </w:r>
            <w:proofErr w:type="gramEnd"/>
          </w:p>
        </w:tc>
        <w:tc>
          <w:tcPr>
            <w:tcW w:w="154" w:type="pct"/>
            <w:vAlign w:val="center"/>
          </w:tcPr>
          <w:p w14:paraId="62AB5432" w14:textId="3F1D681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61C9FEEB" w14:textId="2AF7C02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49,572,992</w:t>
            </w:r>
          </w:p>
        </w:tc>
        <w:tc>
          <w:tcPr>
            <w:tcW w:w="402" w:type="pct"/>
            <w:vAlign w:val="center"/>
          </w:tcPr>
          <w:p w14:paraId="1D4567C6" w14:textId="1FA5C49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0AAAC7B6" w14:textId="1C5BADA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=20897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=32185)</w:t>
            </w:r>
          </w:p>
        </w:tc>
        <w:tc>
          <w:tcPr>
            <w:tcW w:w="283" w:type="pct"/>
            <w:vAlign w:val="center"/>
          </w:tcPr>
          <w:p w14:paraId="54BC4E1C" w14:textId="3FE4AE2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70D5C77" w14:textId="7A93842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138" w:type="pct"/>
            <w:vAlign w:val="center"/>
          </w:tcPr>
          <w:p w14:paraId="36A12855" w14:textId="7C481C5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5F951C52" w14:textId="7F64C6E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0.5605</w:t>
            </w:r>
          </w:p>
        </w:tc>
        <w:tc>
          <w:tcPr>
            <w:tcW w:w="157" w:type="pct"/>
            <w:vAlign w:val="center"/>
          </w:tcPr>
          <w:p w14:paraId="766C4EA7" w14:textId="19F874B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41246D8" w14:textId="38A8D3E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-0.2829</w:t>
            </w:r>
          </w:p>
        </w:tc>
        <w:tc>
          <w:tcPr>
            <w:tcW w:w="216" w:type="pct"/>
            <w:vAlign w:val="center"/>
          </w:tcPr>
          <w:p w14:paraId="3C348EC8" w14:textId="1033BA8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0.0593</w:t>
            </w:r>
          </w:p>
        </w:tc>
        <w:tc>
          <w:tcPr>
            <w:tcW w:w="255" w:type="pct"/>
            <w:vAlign w:val="center"/>
          </w:tcPr>
          <w:p w14:paraId="47565EFB" w14:textId="7DCC398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-80.5766</w:t>
            </w:r>
          </w:p>
        </w:tc>
        <w:tc>
          <w:tcPr>
            <w:tcW w:w="236" w:type="pct"/>
            <w:vAlign w:val="center"/>
          </w:tcPr>
          <w:p w14:paraId="5786923B" w14:textId="19A327A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1.8E-06</w:t>
            </w:r>
          </w:p>
        </w:tc>
      </w:tr>
      <w:tr w:rsidR="00B83D4A" w:rsidRPr="00B83D4A" w14:paraId="6764F65B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E51B455" w14:textId="625E59F8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6:49573166:A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:T</w:t>
            </w:r>
          </w:p>
        </w:tc>
        <w:tc>
          <w:tcPr>
            <w:tcW w:w="520" w:type="pct"/>
            <w:vAlign w:val="center"/>
          </w:tcPr>
          <w:p w14:paraId="0F7FDF86" w14:textId="3548A6F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6:49573166:A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37AEC576" w14:textId="3A0FFEE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46DA1908" w14:textId="55D7452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49,573,166</w:t>
            </w:r>
          </w:p>
        </w:tc>
        <w:tc>
          <w:tcPr>
            <w:tcW w:w="402" w:type="pct"/>
            <w:vAlign w:val="center"/>
          </w:tcPr>
          <w:p w14:paraId="37FF2797" w14:textId="726E396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529EA3F8" w14:textId="6338454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=21071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=32011)</w:t>
            </w:r>
          </w:p>
        </w:tc>
        <w:tc>
          <w:tcPr>
            <w:tcW w:w="283" w:type="pct"/>
            <w:vAlign w:val="center"/>
          </w:tcPr>
          <w:p w14:paraId="2B055250" w14:textId="0F24059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06338C26" w14:textId="664FA56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0294536B" w14:textId="4005E0D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0F50D989" w14:textId="5F95AD5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0.5605</w:t>
            </w:r>
          </w:p>
        </w:tc>
        <w:tc>
          <w:tcPr>
            <w:tcW w:w="157" w:type="pct"/>
            <w:vAlign w:val="center"/>
          </w:tcPr>
          <w:p w14:paraId="2BB60FF3" w14:textId="6628702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028EAA15" w14:textId="336F1A1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-0.2829</w:t>
            </w:r>
          </w:p>
        </w:tc>
        <w:tc>
          <w:tcPr>
            <w:tcW w:w="216" w:type="pct"/>
            <w:vAlign w:val="center"/>
          </w:tcPr>
          <w:p w14:paraId="361FA213" w14:textId="5779C6B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0.0593</w:t>
            </w:r>
          </w:p>
        </w:tc>
        <w:tc>
          <w:tcPr>
            <w:tcW w:w="255" w:type="pct"/>
            <w:vAlign w:val="center"/>
          </w:tcPr>
          <w:p w14:paraId="76998074" w14:textId="3272FD0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-80.5860</w:t>
            </w:r>
          </w:p>
        </w:tc>
        <w:tc>
          <w:tcPr>
            <w:tcW w:w="236" w:type="pct"/>
            <w:vAlign w:val="center"/>
          </w:tcPr>
          <w:p w14:paraId="79E1D2E8" w14:textId="688E07F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1.8E-06</w:t>
            </w:r>
          </w:p>
        </w:tc>
      </w:tr>
      <w:tr w:rsidR="00B83D4A" w:rsidRPr="00B83D4A" w14:paraId="2C085A20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74BE670" w14:textId="732E8676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rs6458702</w:t>
            </w:r>
          </w:p>
        </w:tc>
        <w:tc>
          <w:tcPr>
            <w:tcW w:w="520" w:type="pct"/>
            <w:vAlign w:val="center"/>
          </w:tcPr>
          <w:p w14:paraId="25D42750" w14:textId="42A1EFF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6:49573373:G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:A</w:t>
            </w:r>
          </w:p>
        </w:tc>
        <w:tc>
          <w:tcPr>
            <w:tcW w:w="154" w:type="pct"/>
            <w:vAlign w:val="center"/>
          </w:tcPr>
          <w:p w14:paraId="56F4EC9F" w14:textId="75AA907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0D267152" w14:textId="778F231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49,573,373</w:t>
            </w:r>
          </w:p>
        </w:tc>
        <w:tc>
          <w:tcPr>
            <w:tcW w:w="402" w:type="pct"/>
            <w:vAlign w:val="center"/>
          </w:tcPr>
          <w:p w14:paraId="16D61D4D" w14:textId="247916C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2F2EC387" w14:textId="5B6920A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=21278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=31804)</w:t>
            </w:r>
          </w:p>
        </w:tc>
        <w:tc>
          <w:tcPr>
            <w:tcW w:w="283" w:type="pct"/>
            <w:vAlign w:val="center"/>
          </w:tcPr>
          <w:p w14:paraId="300FE07F" w14:textId="3E5163A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genotyped</w:t>
            </w:r>
          </w:p>
        </w:tc>
        <w:tc>
          <w:tcPr>
            <w:tcW w:w="151" w:type="pct"/>
            <w:vAlign w:val="center"/>
          </w:tcPr>
          <w:p w14:paraId="6C24226E" w14:textId="0FD756C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4149BBF0" w14:textId="4D52AD6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44BBC845" w14:textId="5BB2EAC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0.5638</w:t>
            </w:r>
          </w:p>
        </w:tc>
        <w:tc>
          <w:tcPr>
            <w:tcW w:w="157" w:type="pct"/>
            <w:vAlign w:val="center"/>
          </w:tcPr>
          <w:p w14:paraId="72FECFFC" w14:textId="6063566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47DFD58" w14:textId="5A500B5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-0.2802</w:t>
            </w:r>
          </w:p>
        </w:tc>
        <w:tc>
          <w:tcPr>
            <w:tcW w:w="216" w:type="pct"/>
            <w:vAlign w:val="center"/>
          </w:tcPr>
          <w:p w14:paraId="606CEA1D" w14:textId="27E0836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0.0590</w:t>
            </w:r>
          </w:p>
        </w:tc>
        <w:tc>
          <w:tcPr>
            <w:tcW w:w="255" w:type="pct"/>
            <w:vAlign w:val="center"/>
          </w:tcPr>
          <w:p w14:paraId="4D5E4FDF" w14:textId="1B5B529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-80.5015</w:t>
            </w:r>
          </w:p>
        </w:tc>
        <w:tc>
          <w:tcPr>
            <w:tcW w:w="236" w:type="pct"/>
            <w:vAlign w:val="center"/>
          </w:tcPr>
          <w:p w14:paraId="362B0916" w14:textId="2326AFE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2.0E-06</w:t>
            </w:r>
          </w:p>
        </w:tc>
      </w:tr>
      <w:tr w:rsidR="00B83D4A" w:rsidRPr="00B83D4A" w14:paraId="3E2CF7CF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7763BE4" w14:textId="1F79442E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6:49579644:G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:T</w:t>
            </w:r>
          </w:p>
        </w:tc>
        <w:tc>
          <w:tcPr>
            <w:tcW w:w="520" w:type="pct"/>
            <w:vAlign w:val="center"/>
          </w:tcPr>
          <w:p w14:paraId="6DE4717E" w14:textId="54F88A6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6:49579644:G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6FE2DC8A" w14:textId="681358F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323" w:type="pct"/>
            <w:vAlign w:val="center"/>
          </w:tcPr>
          <w:p w14:paraId="6D339E61" w14:textId="20E48E7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49,579,644</w:t>
            </w:r>
          </w:p>
        </w:tc>
        <w:tc>
          <w:tcPr>
            <w:tcW w:w="402" w:type="pct"/>
            <w:vAlign w:val="center"/>
          </w:tcPr>
          <w:p w14:paraId="704FE001" w14:textId="10F2510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43516E70" w14:textId="34C4D42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C6orf141(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=27549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),RHAG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=25533)</w:t>
            </w:r>
          </w:p>
        </w:tc>
        <w:tc>
          <w:tcPr>
            <w:tcW w:w="283" w:type="pct"/>
            <w:vAlign w:val="center"/>
          </w:tcPr>
          <w:p w14:paraId="2606A411" w14:textId="4982390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7D0F0CC" w14:textId="049CBD4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55B2AD08" w14:textId="61550C5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42A4ED77" w14:textId="6CC4273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0.5964</w:t>
            </w:r>
          </w:p>
        </w:tc>
        <w:tc>
          <w:tcPr>
            <w:tcW w:w="157" w:type="pct"/>
            <w:vAlign w:val="center"/>
          </w:tcPr>
          <w:p w14:paraId="4C36B4BD" w14:textId="4DF6F6E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69C08D93" w14:textId="268FA6C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-0.2987</w:t>
            </w:r>
          </w:p>
        </w:tc>
        <w:tc>
          <w:tcPr>
            <w:tcW w:w="216" w:type="pct"/>
            <w:vAlign w:val="center"/>
          </w:tcPr>
          <w:p w14:paraId="1B043538" w14:textId="1A670E7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0.0616</w:t>
            </w:r>
          </w:p>
        </w:tc>
        <w:tc>
          <w:tcPr>
            <w:tcW w:w="255" w:type="pct"/>
            <w:vAlign w:val="center"/>
          </w:tcPr>
          <w:p w14:paraId="0B7A5FA4" w14:textId="6D62891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-78.6002</w:t>
            </w:r>
          </w:p>
        </w:tc>
        <w:tc>
          <w:tcPr>
            <w:tcW w:w="236" w:type="pct"/>
            <w:vAlign w:val="center"/>
          </w:tcPr>
          <w:p w14:paraId="70B3D631" w14:textId="15C9D67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1.3E-06</w:t>
            </w:r>
          </w:p>
        </w:tc>
      </w:tr>
      <w:tr w:rsidR="00B83D4A" w:rsidRPr="00B83D4A" w14:paraId="2FB7482F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E2B8A27" w14:textId="5290CD8C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7:157402463:A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:G</w:t>
            </w:r>
          </w:p>
        </w:tc>
        <w:tc>
          <w:tcPr>
            <w:tcW w:w="520" w:type="pct"/>
            <w:vAlign w:val="center"/>
          </w:tcPr>
          <w:p w14:paraId="475FDEB9" w14:textId="28EB299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7:157402463:A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:G</w:t>
            </w:r>
          </w:p>
        </w:tc>
        <w:tc>
          <w:tcPr>
            <w:tcW w:w="154" w:type="pct"/>
            <w:vAlign w:val="center"/>
          </w:tcPr>
          <w:p w14:paraId="43F02FE8" w14:textId="1AD0C57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  <w:tc>
          <w:tcPr>
            <w:tcW w:w="323" w:type="pct"/>
            <w:vAlign w:val="center"/>
          </w:tcPr>
          <w:p w14:paraId="706AA2CE" w14:textId="0B7F4C5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157,402,463</w:t>
            </w:r>
          </w:p>
        </w:tc>
        <w:tc>
          <w:tcPr>
            <w:tcW w:w="402" w:type="pct"/>
            <w:vAlign w:val="center"/>
          </w:tcPr>
          <w:p w14:paraId="45F4BCA3" w14:textId="6E40A52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58F5802C" w14:textId="2DDC116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DNAJB6</w:t>
            </w:r>
          </w:p>
        </w:tc>
        <w:tc>
          <w:tcPr>
            <w:tcW w:w="283" w:type="pct"/>
            <w:vAlign w:val="center"/>
          </w:tcPr>
          <w:p w14:paraId="5D42F259" w14:textId="639D57E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C581C6B" w14:textId="6F58434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0B4717C8" w14:textId="687C426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365" w:type="pct"/>
            <w:vAlign w:val="center"/>
          </w:tcPr>
          <w:p w14:paraId="4167FE24" w14:textId="4F518FF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0.1472</w:t>
            </w:r>
          </w:p>
        </w:tc>
        <w:tc>
          <w:tcPr>
            <w:tcW w:w="157" w:type="pct"/>
            <w:vAlign w:val="center"/>
          </w:tcPr>
          <w:p w14:paraId="4D8D848B" w14:textId="1897E9E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49229DB0" w14:textId="6E13A7F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0.4238</w:t>
            </w:r>
          </w:p>
        </w:tc>
        <w:tc>
          <w:tcPr>
            <w:tcW w:w="216" w:type="pct"/>
            <w:vAlign w:val="center"/>
          </w:tcPr>
          <w:p w14:paraId="500856EE" w14:textId="13F9CBC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0.0893</w:t>
            </w:r>
          </w:p>
        </w:tc>
        <w:tc>
          <w:tcPr>
            <w:tcW w:w="255" w:type="pct"/>
            <w:vAlign w:val="center"/>
          </w:tcPr>
          <w:p w14:paraId="6AFBDB2D" w14:textId="7E4B0D3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53.1429</w:t>
            </w:r>
          </w:p>
        </w:tc>
        <w:tc>
          <w:tcPr>
            <w:tcW w:w="236" w:type="pct"/>
            <w:vAlign w:val="center"/>
          </w:tcPr>
          <w:p w14:paraId="5B142AB5" w14:textId="0A36151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2.1E-06</w:t>
            </w:r>
          </w:p>
        </w:tc>
      </w:tr>
      <w:tr w:rsidR="00B83D4A" w:rsidRPr="00B83D4A" w14:paraId="4BA71053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558F22A" w14:textId="0D1F186C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7:157402521:A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:G</w:t>
            </w:r>
          </w:p>
        </w:tc>
        <w:tc>
          <w:tcPr>
            <w:tcW w:w="520" w:type="pct"/>
            <w:vAlign w:val="center"/>
          </w:tcPr>
          <w:p w14:paraId="604F0CD9" w14:textId="6A00568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7:157402521:A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:G</w:t>
            </w:r>
          </w:p>
        </w:tc>
        <w:tc>
          <w:tcPr>
            <w:tcW w:w="154" w:type="pct"/>
            <w:vAlign w:val="center"/>
          </w:tcPr>
          <w:p w14:paraId="53ACC7A2" w14:textId="7755FF3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  <w:tc>
          <w:tcPr>
            <w:tcW w:w="323" w:type="pct"/>
            <w:vAlign w:val="center"/>
          </w:tcPr>
          <w:p w14:paraId="267373C9" w14:textId="25A618D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157,402,521</w:t>
            </w:r>
          </w:p>
        </w:tc>
        <w:tc>
          <w:tcPr>
            <w:tcW w:w="402" w:type="pct"/>
            <w:vAlign w:val="center"/>
          </w:tcPr>
          <w:p w14:paraId="362DA902" w14:textId="39DF5AA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10B9740B" w14:textId="3451568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DNAJB6</w:t>
            </w:r>
          </w:p>
        </w:tc>
        <w:tc>
          <w:tcPr>
            <w:tcW w:w="283" w:type="pct"/>
            <w:vAlign w:val="center"/>
          </w:tcPr>
          <w:p w14:paraId="35A573F5" w14:textId="3EF7C2C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275E4D0E" w14:textId="4FC8CD4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67BEDDC3" w14:textId="64B6D78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365" w:type="pct"/>
            <w:vAlign w:val="center"/>
          </w:tcPr>
          <w:p w14:paraId="204E6D37" w14:textId="60C3E31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0.1458</w:t>
            </w:r>
          </w:p>
        </w:tc>
        <w:tc>
          <w:tcPr>
            <w:tcW w:w="157" w:type="pct"/>
            <w:vAlign w:val="center"/>
          </w:tcPr>
          <w:p w14:paraId="7BC0959E" w14:textId="36C7911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2638C8E8" w14:textId="3912A80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0.4261</w:t>
            </w:r>
          </w:p>
        </w:tc>
        <w:tc>
          <w:tcPr>
            <w:tcW w:w="216" w:type="pct"/>
            <w:vAlign w:val="center"/>
          </w:tcPr>
          <w:p w14:paraId="6B804585" w14:textId="40CDB40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0.0896</w:t>
            </w:r>
          </w:p>
        </w:tc>
        <w:tc>
          <w:tcPr>
            <w:tcW w:w="255" w:type="pct"/>
            <w:vAlign w:val="center"/>
          </w:tcPr>
          <w:p w14:paraId="32F7E5F8" w14:textId="1F4FF5D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53.1290</w:t>
            </w:r>
          </w:p>
        </w:tc>
        <w:tc>
          <w:tcPr>
            <w:tcW w:w="236" w:type="pct"/>
            <w:vAlign w:val="center"/>
          </w:tcPr>
          <w:p w14:paraId="6B3E2F3C" w14:textId="06E073C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2.0E-06</w:t>
            </w:r>
          </w:p>
        </w:tc>
      </w:tr>
      <w:tr w:rsidR="00B83D4A" w:rsidRPr="00B83D4A" w14:paraId="5BCF8408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632A1FFC" w14:textId="4EC4A1F5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rs7782695</w:t>
            </w:r>
          </w:p>
        </w:tc>
        <w:tc>
          <w:tcPr>
            <w:tcW w:w="520" w:type="pct"/>
            <w:vAlign w:val="center"/>
          </w:tcPr>
          <w:p w14:paraId="6219EC99" w14:textId="78DC740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7:157402526:T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1796928F" w14:textId="0F99EFD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  <w:tc>
          <w:tcPr>
            <w:tcW w:w="323" w:type="pct"/>
            <w:vAlign w:val="center"/>
          </w:tcPr>
          <w:p w14:paraId="06813DC9" w14:textId="0129DBB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157,402,526</w:t>
            </w:r>
          </w:p>
        </w:tc>
        <w:tc>
          <w:tcPr>
            <w:tcW w:w="402" w:type="pct"/>
            <w:vAlign w:val="center"/>
          </w:tcPr>
          <w:p w14:paraId="272C0696" w14:textId="34B111F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5F0575AB" w14:textId="1AC0CB9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DNAJB6</w:t>
            </w:r>
          </w:p>
        </w:tc>
        <w:tc>
          <w:tcPr>
            <w:tcW w:w="283" w:type="pct"/>
            <w:vAlign w:val="center"/>
          </w:tcPr>
          <w:p w14:paraId="6F7FFE67" w14:textId="757981B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1C4FBB18" w14:textId="47C4284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39C93CFE" w14:textId="7265026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7835BBBB" w14:textId="14F122E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0.1458</w:t>
            </w:r>
          </w:p>
        </w:tc>
        <w:tc>
          <w:tcPr>
            <w:tcW w:w="157" w:type="pct"/>
            <w:vAlign w:val="center"/>
          </w:tcPr>
          <w:p w14:paraId="406FDE82" w14:textId="711A83D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1EB7F885" w14:textId="421DDF8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0.4260</w:t>
            </w:r>
          </w:p>
        </w:tc>
        <w:tc>
          <w:tcPr>
            <w:tcW w:w="216" w:type="pct"/>
            <w:vAlign w:val="center"/>
          </w:tcPr>
          <w:p w14:paraId="12C5D13F" w14:textId="4F01994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0.0896</w:t>
            </w:r>
          </w:p>
        </w:tc>
        <w:tc>
          <w:tcPr>
            <w:tcW w:w="255" w:type="pct"/>
            <w:vAlign w:val="center"/>
          </w:tcPr>
          <w:p w14:paraId="49F929F0" w14:textId="22FFDFD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53.1235</w:t>
            </w:r>
          </w:p>
        </w:tc>
        <w:tc>
          <w:tcPr>
            <w:tcW w:w="236" w:type="pct"/>
            <w:vAlign w:val="center"/>
          </w:tcPr>
          <w:p w14:paraId="76CAC409" w14:textId="13E3CC5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2.0E-06</w:t>
            </w:r>
          </w:p>
        </w:tc>
      </w:tr>
      <w:tr w:rsidR="00B83D4A" w:rsidRPr="00B83D4A" w14:paraId="290ADF61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4308FD00" w14:textId="5E8B854F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7:157402616:T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:C</w:t>
            </w:r>
          </w:p>
        </w:tc>
        <w:tc>
          <w:tcPr>
            <w:tcW w:w="520" w:type="pct"/>
            <w:vAlign w:val="center"/>
          </w:tcPr>
          <w:p w14:paraId="4ADEB786" w14:textId="14B97F8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7:157402616:T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5D33774E" w14:textId="4E7A7F0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  <w:tc>
          <w:tcPr>
            <w:tcW w:w="323" w:type="pct"/>
            <w:vAlign w:val="center"/>
          </w:tcPr>
          <w:p w14:paraId="1A74CD32" w14:textId="5CF53CB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157,402,616</w:t>
            </w:r>
          </w:p>
        </w:tc>
        <w:tc>
          <w:tcPr>
            <w:tcW w:w="402" w:type="pct"/>
            <w:vAlign w:val="center"/>
          </w:tcPr>
          <w:p w14:paraId="0DF0B32F" w14:textId="531EB45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6616D881" w14:textId="06DD3F1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DNAJB6</w:t>
            </w:r>
          </w:p>
        </w:tc>
        <w:tc>
          <w:tcPr>
            <w:tcW w:w="283" w:type="pct"/>
            <w:vAlign w:val="center"/>
          </w:tcPr>
          <w:p w14:paraId="157CC32E" w14:textId="01A4BEA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E5867EB" w14:textId="27D21CA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509782A7" w14:textId="6C750FC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5F7C2A3E" w14:textId="3C853B5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0.1458</w:t>
            </w:r>
          </w:p>
        </w:tc>
        <w:tc>
          <w:tcPr>
            <w:tcW w:w="157" w:type="pct"/>
            <w:vAlign w:val="center"/>
          </w:tcPr>
          <w:p w14:paraId="396D63BE" w14:textId="1591916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49833FC" w14:textId="6073E19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0.4260</w:t>
            </w:r>
          </w:p>
        </w:tc>
        <w:tc>
          <w:tcPr>
            <w:tcW w:w="216" w:type="pct"/>
            <w:vAlign w:val="center"/>
          </w:tcPr>
          <w:p w14:paraId="4E0F1AB8" w14:textId="4B54A14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0.0895</w:t>
            </w:r>
          </w:p>
        </w:tc>
        <w:tc>
          <w:tcPr>
            <w:tcW w:w="255" w:type="pct"/>
            <w:vAlign w:val="center"/>
          </w:tcPr>
          <w:p w14:paraId="3480EC52" w14:textId="4125F43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53.1390</w:t>
            </w:r>
          </w:p>
        </w:tc>
        <w:tc>
          <w:tcPr>
            <w:tcW w:w="236" w:type="pct"/>
            <w:vAlign w:val="center"/>
          </w:tcPr>
          <w:p w14:paraId="50F6D9B5" w14:textId="6220D0B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2.0E-06</w:t>
            </w:r>
          </w:p>
        </w:tc>
      </w:tr>
      <w:tr w:rsidR="00B83D4A" w:rsidRPr="00B83D4A" w14:paraId="7980D9BA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12851EC" w14:textId="197504F5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rs4716718</w:t>
            </w:r>
          </w:p>
        </w:tc>
        <w:tc>
          <w:tcPr>
            <w:tcW w:w="520" w:type="pct"/>
            <w:vAlign w:val="center"/>
          </w:tcPr>
          <w:p w14:paraId="22DBA1BA" w14:textId="2F2A004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7:157402628:G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5ED831FD" w14:textId="78DC658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  <w:tc>
          <w:tcPr>
            <w:tcW w:w="323" w:type="pct"/>
            <w:vAlign w:val="center"/>
          </w:tcPr>
          <w:p w14:paraId="27029373" w14:textId="5D5E696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157,402,628</w:t>
            </w:r>
          </w:p>
        </w:tc>
        <w:tc>
          <w:tcPr>
            <w:tcW w:w="402" w:type="pct"/>
            <w:vAlign w:val="center"/>
          </w:tcPr>
          <w:p w14:paraId="28DF62C5" w14:textId="20C4DBF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1CDCD7B1" w14:textId="672DA35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DNAJB6</w:t>
            </w:r>
          </w:p>
        </w:tc>
        <w:tc>
          <w:tcPr>
            <w:tcW w:w="283" w:type="pct"/>
            <w:vAlign w:val="center"/>
          </w:tcPr>
          <w:p w14:paraId="5F4B56A6" w14:textId="3165871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84804BB" w14:textId="79EAFB3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2DEA5F63" w14:textId="7B1F26A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135A308F" w14:textId="0F992DD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0.1458</w:t>
            </w:r>
          </w:p>
        </w:tc>
        <w:tc>
          <w:tcPr>
            <w:tcW w:w="157" w:type="pct"/>
            <w:vAlign w:val="center"/>
          </w:tcPr>
          <w:p w14:paraId="06059E64" w14:textId="6EE1BE3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209A1DE6" w14:textId="1982A2B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0.4260</w:t>
            </w:r>
          </w:p>
        </w:tc>
        <w:tc>
          <w:tcPr>
            <w:tcW w:w="216" w:type="pct"/>
            <w:vAlign w:val="center"/>
          </w:tcPr>
          <w:p w14:paraId="5379C38A" w14:textId="2447913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0.0895</w:t>
            </w:r>
          </w:p>
        </w:tc>
        <w:tc>
          <w:tcPr>
            <w:tcW w:w="255" w:type="pct"/>
            <w:vAlign w:val="center"/>
          </w:tcPr>
          <w:p w14:paraId="014F6DD0" w14:textId="29406ED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53.1390</w:t>
            </w:r>
          </w:p>
        </w:tc>
        <w:tc>
          <w:tcPr>
            <w:tcW w:w="236" w:type="pct"/>
            <w:vAlign w:val="center"/>
          </w:tcPr>
          <w:p w14:paraId="5F346E85" w14:textId="2E3C6A9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2.0E-06</w:t>
            </w:r>
          </w:p>
        </w:tc>
      </w:tr>
      <w:tr w:rsidR="00B83D4A" w:rsidRPr="00B83D4A" w14:paraId="6351ED43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F2DB213" w14:textId="6083A16D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8:8741890:G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:T</w:t>
            </w:r>
          </w:p>
        </w:tc>
        <w:tc>
          <w:tcPr>
            <w:tcW w:w="520" w:type="pct"/>
            <w:vAlign w:val="center"/>
          </w:tcPr>
          <w:p w14:paraId="77156654" w14:textId="6097177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8:8741890:G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0B03A625" w14:textId="799AFA3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8</w:t>
            </w:r>
          </w:p>
        </w:tc>
        <w:tc>
          <w:tcPr>
            <w:tcW w:w="323" w:type="pct"/>
            <w:vAlign w:val="center"/>
          </w:tcPr>
          <w:p w14:paraId="26099636" w14:textId="307A4F7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8,741,890</w:t>
            </w:r>
          </w:p>
        </w:tc>
        <w:tc>
          <w:tcPr>
            <w:tcW w:w="402" w:type="pct"/>
            <w:vAlign w:val="center"/>
          </w:tcPr>
          <w:p w14:paraId="58D45501" w14:textId="68C826F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intergenic</w:t>
            </w:r>
          </w:p>
        </w:tc>
        <w:tc>
          <w:tcPr>
            <w:tcW w:w="1026" w:type="pct"/>
            <w:vAlign w:val="center"/>
          </w:tcPr>
          <w:p w14:paraId="64CDFAD3" w14:textId="749E9BB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CLDN23(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=37794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),MFHAS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1(</w:t>
            </w: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dist</w:t>
            </w:r>
            <w:proofErr w:type="spell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=41465)</w:t>
            </w:r>
          </w:p>
        </w:tc>
        <w:tc>
          <w:tcPr>
            <w:tcW w:w="283" w:type="pct"/>
            <w:vAlign w:val="center"/>
          </w:tcPr>
          <w:p w14:paraId="4D1C6D55" w14:textId="4F213AD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69B394F" w14:textId="02CEF7A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1BF266F7" w14:textId="546D0C9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3D64CE59" w14:textId="21AEBA8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0.0951</w:t>
            </w:r>
          </w:p>
        </w:tc>
        <w:tc>
          <w:tcPr>
            <w:tcW w:w="157" w:type="pct"/>
            <w:vAlign w:val="center"/>
          </w:tcPr>
          <w:p w14:paraId="5F4D0425" w14:textId="2A141E4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28A4FB26" w14:textId="54026C6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0.4676</w:t>
            </w:r>
          </w:p>
        </w:tc>
        <w:tc>
          <w:tcPr>
            <w:tcW w:w="216" w:type="pct"/>
            <w:vAlign w:val="center"/>
          </w:tcPr>
          <w:p w14:paraId="5C43B65F" w14:textId="6F620A8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0.0998</w:t>
            </w:r>
          </w:p>
        </w:tc>
        <w:tc>
          <w:tcPr>
            <w:tcW w:w="255" w:type="pct"/>
            <w:vAlign w:val="center"/>
          </w:tcPr>
          <w:p w14:paraId="2CB844FC" w14:textId="5BC096E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46.9544</w:t>
            </w:r>
          </w:p>
        </w:tc>
        <w:tc>
          <w:tcPr>
            <w:tcW w:w="236" w:type="pct"/>
            <w:vAlign w:val="center"/>
          </w:tcPr>
          <w:p w14:paraId="343B55A8" w14:textId="0E9D40D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2.8E-06</w:t>
            </w:r>
          </w:p>
        </w:tc>
      </w:tr>
      <w:tr w:rsidR="00B83D4A" w:rsidRPr="00B83D4A" w14:paraId="660347FC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9081E5F" w14:textId="727BD96F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rs118115974</w:t>
            </w:r>
          </w:p>
        </w:tc>
        <w:tc>
          <w:tcPr>
            <w:tcW w:w="520" w:type="pct"/>
            <w:vAlign w:val="center"/>
          </w:tcPr>
          <w:p w14:paraId="27820618" w14:textId="12B6FB2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9:121609349:G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:A</w:t>
            </w:r>
          </w:p>
        </w:tc>
        <w:tc>
          <w:tcPr>
            <w:tcW w:w="154" w:type="pct"/>
            <w:vAlign w:val="center"/>
          </w:tcPr>
          <w:p w14:paraId="4230898E" w14:textId="2A8D2EC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9</w:t>
            </w:r>
          </w:p>
        </w:tc>
        <w:tc>
          <w:tcPr>
            <w:tcW w:w="323" w:type="pct"/>
            <w:vAlign w:val="center"/>
          </w:tcPr>
          <w:p w14:paraId="5B19E753" w14:textId="6F0D7EA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121,609,349</w:t>
            </w:r>
          </w:p>
        </w:tc>
        <w:tc>
          <w:tcPr>
            <w:tcW w:w="402" w:type="pct"/>
            <w:vAlign w:val="center"/>
          </w:tcPr>
          <w:p w14:paraId="0BCC33B9" w14:textId="510B7F6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33E8E825" w14:textId="7E46560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DAB2IP</w:t>
            </w:r>
          </w:p>
        </w:tc>
        <w:tc>
          <w:tcPr>
            <w:tcW w:w="283" w:type="pct"/>
            <w:vAlign w:val="center"/>
          </w:tcPr>
          <w:p w14:paraId="091EA62A" w14:textId="1B84CB9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genotyped</w:t>
            </w:r>
          </w:p>
        </w:tc>
        <w:tc>
          <w:tcPr>
            <w:tcW w:w="151" w:type="pct"/>
            <w:vAlign w:val="center"/>
          </w:tcPr>
          <w:p w14:paraId="77D9611C" w14:textId="7DD2207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696F76CA" w14:textId="55A9682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742D1AE4" w14:textId="0E85086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0.0501</w:t>
            </w:r>
          </w:p>
        </w:tc>
        <w:tc>
          <w:tcPr>
            <w:tcW w:w="157" w:type="pct"/>
            <w:vAlign w:val="center"/>
          </w:tcPr>
          <w:p w14:paraId="016D922C" w14:textId="3844740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638D407A" w14:textId="6550146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-0.5925</w:t>
            </w:r>
          </w:p>
        </w:tc>
        <w:tc>
          <w:tcPr>
            <w:tcW w:w="216" w:type="pct"/>
            <w:vAlign w:val="center"/>
          </w:tcPr>
          <w:p w14:paraId="3CEF85C0" w14:textId="6A1A30D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0.1338</w:t>
            </w:r>
          </w:p>
        </w:tc>
        <w:tc>
          <w:tcPr>
            <w:tcW w:w="255" w:type="pct"/>
            <w:vAlign w:val="center"/>
          </w:tcPr>
          <w:p w14:paraId="4BEAFE9A" w14:textId="27E38D3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-33.1073</w:t>
            </w:r>
          </w:p>
        </w:tc>
        <w:tc>
          <w:tcPr>
            <w:tcW w:w="236" w:type="pct"/>
            <w:vAlign w:val="center"/>
          </w:tcPr>
          <w:p w14:paraId="11362A59" w14:textId="78F0744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9.5E-06</w:t>
            </w:r>
          </w:p>
        </w:tc>
      </w:tr>
      <w:tr w:rsidR="00B83D4A" w:rsidRPr="00B83D4A" w14:paraId="4B98ED86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6ED7C78" w14:textId="107AE0C5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chr12:42669224: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C:A</w:t>
            </w:r>
            <w:proofErr w:type="gramEnd"/>
          </w:p>
        </w:tc>
        <w:tc>
          <w:tcPr>
            <w:tcW w:w="520" w:type="pct"/>
            <w:vAlign w:val="center"/>
          </w:tcPr>
          <w:p w14:paraId="7FCCCCF9" w14:textId="096C81D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chr12:42669224: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C:A</w:t>
            </w:r>
            <w:proofErr w:type="gramEnd"/>
          </w:p>
        </w:tc>
        <w:tc>
          <w:tcPr>
            <w:tcW w:w="154" w:type="pct"/>
            <w:vAlign w:val="center"/>
          </w:tcPr>
          <w:p w14:paraId="6EE0744D" w14:textId="0ABE83E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  <w:tc>
          <w:tcPr>
            <w:tcW w:w="323" w:type="pct"/>
            <w:vAlign w:val="center"/>
          </w:tcPr>
          <w:p w14:paraId="33DA93F3" w14:textId="04093A3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42,669,224</w:t>
            </w:r>
          </w:p>
        </w:tc>
        <w:tc>
          <w:tcPr>
            <w:tcW w:w="402" w:type="pct"/>
            <w:vAlign w:val="center"/>
          </w:tcPr>
          <w:p w14:paraId="636AB35B" w14:textId="5C0CB5D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ncRNA_intronic</w:t>
            </w:r>
            <w:proofErr w:type="spellEnd"/>
          </w:p>
        </w:tc>
        <w:tc>
          <w:tcPr>
            <w:tcW w:w="1026" w:type="pct"/>
            <w:vAlign w:val="center"/>
          </w:tcPr>
          <w:p w14:paraId="0F6FA159" w14:textId="748DD84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LINC02451</w:t>
            </w:r>
          </w:p>
        </w:tc>
        <w:tc>
          <w:tcPr>
            <w:tcW w:w="283" w:type="pct"/>
            <w:vAlign w:val="center"/>
          </w:tcPr>
          <w:p w14:paraId="488D8D67" w14:textId="54B006F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7976797D" w14:textId="5F382A5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138" w:type="pct"/>
            <w:vAlign w:val="center"/>
          </w:tcPr>
          <w:p w14:paraId="511F9EC7" w14:textId="3A1024C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451B2790" w14:textId="392D565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0.7922</w:t>
            </w:r>
          </w:p>
        </w:tc>
        <w:tc>
          <w:tcPr>
            <w:tcW w:w="157" w:type="pct"/>
            <w:vAlign w:val="center"/>
          </w:tcPr>
          <w:p w14:paraId="3DC98F09" w14:textId="489A53D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7881304C" w14:textId="706443A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-0.3467</w:t>
            </w:r>
          </w:p>
        </w:tc>
        <w:tc>
          <w:tcPr>
            <w:tcW w:w="216" w:type="pct"/>
            <w:vAlign w:val="center"/>
          </w:tcPr>
          <w:p w14:paraId="0F26C042" w14:textId="4102D47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0.0756</w:t>
            </w:r>
          </w:p>
        </w:tc>
        <w:tc>
          <w:tcPr>
            <w:tcW w:w="255" w:type="pct"/>
            <w:vAlign w:val="center"/>
          </w:tcPr>
          <w:p w14:paraId="5CAA6623" w14:textId="40B1E61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-60.7272</w:t>
            </w:r>
          </w:p>
        </w:tc>
        <w:tc>
          <w:tcPr>
            <w:tcW w:w="236" w:type="pct"/>
            <w:vAlign w:val="center"/>
          </w:tcPr>
          <w:p w14:paraId="101D3578" w14:textId="133D15F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4.5E-06</w:t>
            </w:r>
          </w:p>
        </w:tc>
      </w:tr>
      <w:tr w:rsidR="00B83D4A" w:rsidRPr="00B83D4A" w14:paraId="783994FE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44DCF89C" w14:textId="31E04CDD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12:42669734:T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:A</w:t>
            </w:r>
          </w:p>
        </w:tc>
        <w:tc>
          <w:tcPr>
            <w:tcW w:w="520" w:type="pct"/>
            <w:vAlign w:val="center"/>
          </w:tcPr>
          <w:p w14:paraId="6C3A44B9" w14:textId="40A75A0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12:42669734:T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:A</w:t>
            </w:r>
          </w:p>
        </w:tc>
        <w:tc>
          <w:tcPr>
            <w:tcW w:w="154" w:type="pct"/>
            <w:vAlign w:val="center"/>
          </w:tcPr>
          <w:p w14:paraId="126B5510" w14:textId="4B0E497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  <w:tc>
          <w:tcPr>
            <w:tcW w:w="323" w:type="pct"/>
            <w:vAlign w:val="center"/>
          </w:tcPr>
          <w:p w14:paraId="3AAAF0FF" w14:textId="23408B5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42,669,734</w:t>
            </w:r>
          </w:p>
        </w:tc>
        <w:tc>
          <w:tcPr>
            <w:tcW w:w="402" w:type="pct"/>
            <w:vAlign w:val="center"/>
          </w:tcPr>
          <w:p w14:paraId="4AEC4A97" w14:textId="01117FED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ncRNA_intronic</w:t>
            </w:r>
            <w:proofErr w:type="spellEnd"/>
          </w:p>
        </w:tc>
        <w:tc>
          <w:tcPr>
            <w:tcW w:w="1026" w:type="pct"/>
            <w:vAlign w:val="center"/>
          </w:tcPr>
          <w:p w14:paraId="65F66888" w14:textId="24D51C2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LINC02451</w:t>
            </w:r>
          </w:p>
        </w:tc>
        <w:tc>
          <w:tcPr>
            <w:tcW w:w="283" w:type="pct"/>
            <w:vAlign w:val="center"/>
          </w:tcPr>
          <w:p w14:paraId="391515E7" w14:textId="5373B9D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78F6195A" w14:textId="3D265A9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14379B1E" w14:textId="4D1321B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34468678" w14:textId="1DD5031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0.8205</w:t>
            </w:r>
          </w:p>
        </w:tc>
        <w:tc>
          <w:tcPr>
            <w:tcW w:w="157" w:type="pct"/>
            <w:vAlign w:val="center"/>
          </w:tcPr>
          <w:p w14:paraId="10A188C2" w14:textId="3902F08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200821D1" w14:textId="463D318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-0.3720</w:t>
            </w:r>
          </w:p>
        </w:tc>
        <w:tc>
          <w:tcPr>
            <w:tcW w:w="216" w:type="pct"/>
            <w:vAlign w:val="center"/>
          </w:tcPr>
          <w:p w14:paraId="73061043" w14:textId="5E899D0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0.0774</w:t>
            </w:r>
          </w:p>
        </w:tc>
        <w:tc>
          <w:tcPr>
            <w:tcW w:w="255" w:type="pct"/>
            <w:vAlign w:val="center"/>
          </w:tcPr>
          <w:p w14:paraId="4AAAC32A" w14:textId="0CF2836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-62.1317</w:t>
            </w:r>
          </w:p>
        </w:tc>
        <w:tc>
          <w:tcPr>
            <w:tcW w:w="236" w:type="pct"/>
            <w:vAlign w:val="center"/>
          </w:tcPr>
          <w:p w14:paraId="140E0098" w14:textId="0FB6845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1.5E-06</w:t>
            </w:r>
          </w:p>
        </w:tc>
      </w:tr>
      <w:tr w:rsidR="00B83D4A" w:rsidRPr="00B83D4A" w14:paraId="022A26B1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415C2F1" w14:textId="6DE1FF52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12:42673164:T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:C</w:t>
            </w:r>
          </w:p>
        </w:tc>
        <w:tc>
          <w:tcPr>
            <w:tcW w:w="520" w:type="pct"/>
            <w:vAlign w:val="center"/>
          </w:tcPr>
          <w:p w14:paraId="61E47C54" w14:textId="1063524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12:42673164:T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1582881F" w14:textId="40C6248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  <w:tc>
          <w:tcPr>
            <w:tcW w:w="323" w:type="pct"/>
            <w:vAlign w:val="center"/>
          </w:tcPr>
          <w:p w14:paraId="4BACCC6D" w14:textId="6941255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42,673,164</w:t>
            </w:r>
          </w:p>
        </w:tc>
        <w:tc>
          <w:tcPr>
            <w:tcW w:w="402" w:type="pct"/>
            <w:vAlign w:val="center"/>
          </w:tcPr>
          <w:p w14:paraId="3F2B5028" w14:textId="0579DB7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ncRNA_intronic</w:t>
            </w:r>
            <w:proofErr w:type="spellEnd"/>
          </w:p>
        </w:tc>
        <w:tc>
          <w:tcPr>
            <w:tcW w:w="1026" w:type="pct"/>
            <w:vAlign w:val="center"/>
          </w:tcPr>
          <w:p w14:paraId="7BAEF135" w14:textId="280D296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LINC02451</w:t>
            </w:r>
          </w:p>
        </w:tc>
        <w:tc>
          <w:tcPr>
            <w:tcW w:w="283" w:type="pct"/>
            <w:vAlign w:val="center"/>
          </w:tcPr>
          <w:p w14:paraId="016886ED" w14:textId="08EE9E1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220CF190" w14:textId="51A4112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659BF562" w14:textId="1F68CF7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2B218E4D" w14:textId="2A8D008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0.8197</w:t>
            </w:r>
          </w:p>
        </w:tc>
        <w:tc>
          <w:tcPr>
            <w:tcW w:w="157" w:type="pct"/>
            <w:vAlign w:val="center"/>
          </w:tcPr>
          <w:p w14:paraId="415CEC1A" w14:textId="700B650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24DA69E7" w14:textId="644455E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-0.3732</w:t>
            </w:r>
          </w:p>
        </w:tc>
        <w:tc>
          <w:tcPr>
            <w:tcW w:w="216" w:type="pct"/>
            <w:vAlign w:val="center"/>
          </w:tcPr>
          <w:p w14:paraId="6A1D8F31" w14:textId="16F1215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0.0772</w:t>
            </w:r>
          </w:p>
        </w:tc>
        <w:tc>
          <w:tcPr>
            <w:tcW w:w="255" w:type="pct"/>
            <w:vAlign w:val="center"/>
          </w:tcPr>
          <w:p w14:paraId="0B0B478F" w14:textId="4A55BA5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-62.6560</w:t>
            </w:r>
          </w:p>
        </w:tc>
        <w:tc>
          <w:tcPr>
            <w:tcW w:w="236" w:type="pct"/>
            <w:vAlign w:val="center"/>
          </w:tcPr>
          <w:p w14:paraId="4AC4FCFC" w14:textId="3970C13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1.3E-06</w:t>
            </w:r>
          </w:p>
        </w:tc>
      </w:tr>
      <w:tr w:rsidR="00B83D4A" w:rsidRPr="00B83D4A" w14:paraId="39CB07F8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261B114B" w14:textId="02F53194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rs73129689</w:t>
            </w:r>
          </w:p>
        </w:tc>
        <w:tc>
          <w:tcPr>
            <w:tcW w:w="520" w:type="pct"/>
            <w:vAlign w:val="center"/>
          </w:tcPr>
          <w:p w14:paraId="77733E8A" w14:textId="0982419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12:42673598:G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:A</w:t>
            </w:r>
          </w:p>
        </w:tc>
        <w:tc>
          <w:tcPr>
            <w:tcW w:w="154" w:type="pct"/>
            <w:vAlign w:val="center"/>
          </w:tcPr>
          <w:p w14:paraId="1B33323D" w14:textId="57CB42F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  <w:tc>
          <w:tcPr>
            <w:tcW w:w="323" w:type="pct"/>
            <w:vAlign w:val="center"/>
          </w:tcPr>
          <w:p w14:paraId="161B1C9D" w14:textId="33F0E0C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42,673,598</w:t>
            </w:r>
          </w:p>
        </w:tc>
        <w:tc>
          <w:tcPr>
            <w:tcW w:w="402" w:type="pct"/>
            <w:vAlign w:val="center"/>
          </w:tcPr>
          <w:p w14:paraId="29256D55" w14:textId="193374E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ncRNA_intronic</w:t>
            </w:r>
            <w:proofErr w:type="spellEnd"/>
          </w:p>
        </w:tc>
        <w:tc>
          <w:tcPr>
            <w:tcW w:w="1026" w:type="pct"/>
            <w:vAlign w:val="center"/>
          </w:tcPr>
          <w:p w14:paraId="1BE0157F" w14:textId="72C18BC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LINC02451</w:t>
            </w:r>
          </w:p>
        </w:tc>
        <w:tc>
          <w:tcPr>
            <w:tcW w:w="283" w:type="pct"/>
            <w:vAlign w:val="center"/>
          </w:tcPr>
          <w:p w14:paraId="7EA564C7" w14:textId="7419659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2A18169D" w14:textId="7305F7C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7928434C" w14:textId="7B81763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18AAB8A4" w14:textId="1E19745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0.1086</w:t>
            </w:r>
          </w:p>
        </w:tc>
        <w:tc>
          <w:tcPr>
            <w:tcW w:w="157" w:type="pct"/>
            <w:vAlign w:val="center"/>
          </w:tcPr>
          <w:p w14:paraId="687A3322" w14:textId="2EB8855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3088B19" w14:textId="7B10236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0.4369</w:t>
            </w:r>
          </w:p>
        </w:tc>
        <w:tc>
          <w:tcPr>
            <w:tcW w:w="216" w:type="pct"/>
            <w:vAlign w:val="center"/>
          </w:tcPr>
          <w:p w14:paraId="69CD1F90" w14:textId="6C34D67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0.0946</w:t>
            </w:r>
          </w:p>
        </w:tc>
        <w:tc>
          <w:tcPr>
            <w:tcW w:w="255" w:type="pct"/>
            <w:vAlign w:val="center"/>
          </w:tcPr>
          <w:p w14:paraId="7D40BD36" w14:textId="32871DA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48.7952</w:t>
            </w:r>
          </w:p>
        </w:tc>
        <w:tc>
          <w:tcPr>
            <w:tcW w:w="236" w:type="pct"/>
            <w:vAlign w:val="center"/>
          </w:tcPr>
          <w:p w14:paraId="37A7C205" w14:textId="19532B2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3.9E-06</w:t>
            </w:r>
          </w:p>
        </w:tc>
      </w:tr>
      <w:tr w:rsidR="00B83D4A" w:rsidRPr="00B83D4A" w14:paraId="0F390BAF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3CFD79E1" w14:textId="11309ADD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12:42677591:G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:T</w:t>
            </w:r>
          </w:p>
        </w:tc>
        <w:tc>
          <w:tcPr>
            <w:tcW w:w="520" w:type="pct"/>
            <w:vAlign w:val="center"/>
          </w:tcPr>
          <w:p w14:paraId="63397CD6" w14:textId="110E663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12:42677591:G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:T</w:t>
            </w:r>
          </w:p>
        </w:tc>
        <w:tc>
          <w:tcPr>
            <w:tcW w:w="154" w:type="pct"/>
            <w:vAlign w:val="center"/>
          </w:tcPr>
          <w:p w14:paraId="2F76FE40" w14:textId="4035813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  <w:tc>
          <w:tcPr>
            <w:tcW w:w="323" w:type="pct"/>
            <w:vAlign w:val="center"/>
          </w:tcPr>
          <w:p w14:paraId="0304B54B" w14:textId="1B8769A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42,677,591</w:t>
            </w:r>
          </w:p>
        </w:tc>
        <w:tc>
          <w:tcPr>
            <w:tcW w:w="402" w:type="pct"/>
            <w:vAlign w:val="center"/>
          </w:tcPr>
          <w:p w14:paraId="66ABC221" w14:textId="11A6406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ncRNA_intronic</w:t>
            </w:r>
            <w:proofErr w:type="spellEnd"/>
          </w:p>
        </w:tc>
        <w:tc>
          <w:tcPr>
            <w:tcW w:w="1026" w:type="pct"/>
            <w:vAlign w:val="center"/>
          </w:tcPr>
          <w:p w14:paraId="66435B8F" w14:textId="5E577E1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LINC02451</w:t>
            </w:r>
          </w:p>
        </w:tc>
        <w:tc>
          <w:tcPr>
            <w:tcW w:w="283" w:type="pct"/>
            <w:vAlign w:val="center"/>
          </w:tcPr>
          <w:p w14:paraId="411C5930" w14:textId="23BBDA6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genotyped</w:t>
            </w:r>
          </w:p>
        </w:tc>
        <w:tc>
          <w:tcPr>
            <w:tcW w:w="151" w:type="pct"/>
            <w:vAlign w:val="center"/>
          </w:tcPr>
          <w:p w14:paraId="779650EA" w14:textId="09A97B6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5CAB0FFA" w14:textId="2CFDCFF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2990C41C" w14:textId="69F729F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0.8269</w:t>
            </w:r>
          </w:p>
        </w:tc>
        <w:tc>
          <w:tcPr>
            <w:tcW w:w="157" w:type="pct"/>
            <w:vAlign w:val="center"/>
          </w:tcPr>
          <w:p w14:paraId="31C03B4B" w14:textId="39F74B2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6AF6CE9" w14:textId="56C07A1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-0.3623</w:t>
            </w:r>
          </w:p>
        </w:tc>
        <w:tc>
          <w:tcPr>
            <w:tcW w:w="216" w:type="pct"/>
            <w:vAlign w:val="center"/>
          </w:tcPr>
          <w:p w14:paraId="02F1F71F" w14:textId="04941B0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0.0772</w:t>
            </w:r>
          </w:p>
        </w:tc>
        <w:tc>
          <w:tcPr>
            <w:tcW w:w="255" w:type="pct"/>
            <w:vAlign w:val="center"/>
          </w:tcPr>
          <w:p w14:paraId="17A216E3" w14:textId="6E3A3B4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-60.7706</w:t>
            </w:r>
          </w:p>
        </w:tc>
        <w:tc>
          <w:tcPr>
            <w:tcW w:w="236" w:type="pct"/>
            <w:vAlign w:val="center"/>
          </w:tcPr>
          <w:p w14:paraId="4054C5E7" w14:textId="7978032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2.7E-06</w:t>
            </w:r>
          </w:p>
        </w:tc>
      </w:tr>
      <w:tr w:rsidR="00B83D4A" w:rsidRPr="00B83D4A" w14:paraId="28912F34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1A81E71B" w14:textId="728C0BCE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rs4581703</w:t>
            </w:r>
          </w:p>
        </w:tc>
        <w:tc>
          <w:tcPr>
            <w:tcW w:w="520" w:type="pct"/>
            <w:vAlign w:val="center"/>
          </w:tcPr>
          <w:p w14:paraId="048BC8EF" w14:textId="067993F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16:25961704:A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01A82F4D" w14:textId="63E1C20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323" w:type="pct"/>
            <w:vAlign w:val="center"/>
          </w:tcPr>
          <w:p w14:paraId="2C2B5279" w14:textId="6FE0D42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25,961,704</w:t>
            </w:r>
          </w:p>
        </w:tc>
        <w:tc>
          <w:tcPr>
            <w:tcW w:w="402" w:type="pct"/>
            <w:vAlign w:val="center"/>
          </w:tcPr>
          <w:p w14:paraId="1507B9F6" w14:textId="2C75796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6475D4B7" w14:textId="106B1FA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HS3ST4</w:t>
            </w:r>
          </w:p>
        </w:tc>
        <w:tc>
          <w:tcPr>
            <w:tcW w:w="283" w:type="pct"/>
            <w:vAlign w:val="center"/>
          </w:tcPr>
          <w:p w14:paraId="176E5779" w14:textId="39B54C9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7F1E76CC" w14:textId="2B9DD5E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4EC07901" w14:textId="123D066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48EEEFCF" w14:textId="06956B1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0.1794</w:t>
            </w:r>
          </w:p>
        </w:tc>
        <w:tc>
          <w:tcPr>
            <w:tcW w:w="157" w:type="pct"/>
            <w:vAlign w:val="center"/>
          </w:tcPr>
          <w:p w14:paraId="1172A6E1" w14:textId="0FF8ACF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7678AE92" w14:textId="6AF270C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0.3517</w:t>
            </w:r>
          </w:p>
        </w:tc>
        <w:tc>
          <w:tcPr>
            <w:tcW w:w="216" w:type="pct"/>
            <w:vAlign w:val="center"/>
          </w:tcPr>
          <w:p w14:paraId="0ECE1705" w14:textId="4B3FBC8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0.0778</w:t>
            </w:r>
          </w:p>
        </w:tc>
        <w:tc>
          <w:tcPr>
            <w:tcW w:w="255" w:type="pct"/>
            <w:vAlign w:val="center"/>
          </w:tcPr>
          <w:p w14:paraId="1355D796" w14:textId="41B1C16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58.0291</w:t>
            </w:r>
          </w:p>
        </w:tc>
        <w:tc>
          <w:tcPr>
            <w:tcW w:w="236" w:type="pct"/>
            <w:vAlign w:val="center"/>
          </w:tcPr>
          <w:p w14:paraId="5F3C54E1" w14:textId="259D622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6.3E-06</w:t>
            </w:r>
          </w:p>
        </w:tc>
      </w:tr>
      <w:tr w:rsidR="00B83D4A" w:rsidRPr="00B83D4A" w14:paraId="5EA74AE2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64CCB435" w14:textId="0E834229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chr16:25961806:CA:C</w:t>
            </w:r>
          </w:p>
        </w:tc>
        <w:tc>
          <w:tcPr>
            <w:tcW w:w="520" w:type="pct"/>
            <w:vAlign w:val="center"/>
          </w:tcPr>
          <w:p w14:paraId="1C2A38B0" w14:textId="4A4A7B7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chr16:25961806:CA:C</w:t>
            </w:r>
          </w:p>
        </w:tc>
        <w:tc>
          <w:tcPr>
            <w:tcW w:w="154" w:type="pct"/>
            <w:vAlign w:val="center"/>
          </w:tcPr>
          <w:p w14:paraId="1ACD6CD7" w14:textId="25C71C7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323" w:type="pct"/>
            <w:vAlign w:val="center"/>
          </w:tcPr>
          <w:p w14:paraId="55D530B9" w14:textId="1765803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25,961,806</w:t>
            </w:r>
          </w:p>
        </w:tc>
        <w:tc>
          <w:tcPr>
            <w:tcW w:w="402" w:type="pct"/>
            <w:vAlign w:val="center"/>
          </w:tcPr>
          <w:p w14:paraId="6EBB0105" w14:textId="3395B52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17231887" w14:textId="2536C69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HS3ST4</w:t>
            </w:r>
          </w:p>
        </w:tc>
        <w:tc>
          <w:tcPr>
            <w:tcW w:w="283" w:type="pct"/>
            <w:vAlign w:val="center"/>
          </w:tcPr>
          <w:p w14:paraId="3870A253" w14:textId="31A35C84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410153B" w14:textId="04C7C5A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CA</w:t>
            </w:r>
          </w:p>
        </w:tc>
        <w:tc>
          <w:tcPr>
            <w:tcW w:w="138" w:type="pct"/>
            <w:vAlign w:val="center"/>
          </w:tcPr>
          <w:p w14:paraId="080B526D" w14:textId="75BD20A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3565D8D8" w14:textId="74F3B6C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0.1806</w:t>
            </w:r>
          </w:p>
        </w:tc>
        <w:tc>
          <w:tcPr>
            <w:tcW w:w="157" w:type="pct"/>
            <w:vAlign w:val="center"/>
          </w:tcPr>
          <w:p w14:paraId="1F3CA79E" w14:textId="7310295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74F7275F" w14:textId="5A1B701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0.3499</w:t>
            </w:r>
          </w:p>
        </w:tc>
        <w:tc>
          <w:tcPr>
            <w:tcW w:w="216" w:type="pct"/>
            <w:vAlign w:val="center"/>
          </w:tcPr>
          <w:p w14:paraId="48AE5296" w14:textId="1E383F5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0.0779</w:t>
            </w:r>
          </w:p>
        </w:tc>
        <w:tc>
          <w:tcPr>
            <w:tcW w:w="255" w:type="pct"/>
            <w:vAlign w:val="center"/>
          </w:tcPr>
          <w:p w14:paraId="62A30DB2" w14:textId="61612A3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57.7135</w:t>
            </w:r>
          </w:p>
        </w:tc>
        <w:tc>
          <w:tcPr>
            <w:tcW w:w="236" w:type="pct"/>
            <w:vAlign w:val="center"/>
          </w:tcPr>
          <w:p w14:paraId="24515143" w14:textId="277B09FB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7.0E-06</w:t>
            </w:r>
          </w:p>
        </w:tc>
      </w:tr>
      <w:tr w:rsidR="00B83D4A" w:rsidRPr="00B83D4A" w14:paraId="4D7449BB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52F0AE3F" w14:textId="01EAF64B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rs4578653</w:t>
            </w:r>
          </w:p>
        </w:tc>
        <w:tc>
          <w:tcPr>
            <w:tcW w:w="520" w:type="pct"/>
            <w:vAlign w:val="center"/>
          </w:tcPr>
          <w:p w14:paraId="7659812C" w14:textId="02E768A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16:25961890:A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:G</w:t>
            </w:r>
          </w:p>
        </w:tc>
        <w:tc>
          <w:tcPr>
            <w:tcW w:w="154" w:type="pct"/>
            <w:vAlign w:val="center"/>
          </w:tcPr>
          <w:p w14:paraId="62BD7077" w14:textId="3D8CF95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323" w:type="pct"/>
            <w:vAlign w:val="center"/>
          </w:tcPr>
          <w:p w14:paraId="18906C42" w14:textId="03DC7C6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25,961,890</w:t>
            </w:r>
          </w:p>
        </w:tc>
        <w:tc>
          <w:tcPr>
            <w:tcW w:w="402" w:type="pct"/>
            <w:vAlign w:val="center"/>
          </w:tcPr>
          <w:p w14:paraId="7795F072" w14:textId="209CA3D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4E3648C3" w14:textId="1D76BF9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HS3ST4</w:t>
            </w:r>
          </w:p>
        </w:tc>
        <w:tc>
          <w:tcPr>
            <w:tcW w:w="283" w:type="pct"/>
            <w:vAlign w:val="center"/>
          </w:tcPr>
          <w:p w14:paraId="13924AB7" w14:textId="0977069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6E491B34" w14:textId="5704814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138" w:type="pct"/>
            <w:vAlign w:val="center"/>
          </w:tcPr>
          <w:p w14:paraId="05A59A19" w14:textId="6B797C3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365" w:type="pct"/>
            <w:vAlign w:val="center"/>
          </w:tcPr>
          <w:p w14:paraId="3D155C77" w14:textId="43EA589F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0.1805</w:t>
            </w:r>
          </w:p>
        </w:tc>
        <w:tc>
          <w:tcPr>
            <w:tcW w:w="157" w:type="pct"/>
            <w:vAlign w:val="center"/>
          </w:tcPr>
          <w:p w14:paraId="77892196" w14:textId="66DF795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62DA67F5" w14:textId="49EA3359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0.3446</w:t>
            </w:r>
          </w:p>
        </w:tc>
        <w:tc>
          <w:tcPr>
            <w:tcW w:w="216" w:type="pct"/>
            <w:vAlign w:val="center"/>
          </w:tcPr>
          <w:p w14:paraId="6FD31491" w14:textId="5778DF8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0.0771</w:t>
            </w:r>
          </w:p>
        </w:tc>
        <w:tc>
          <w:tcPr>
            <w:tcW w:w="255" w:type="pct"/>
            <w:vAlign w:val="center"/>
          </w:tcPr>
          <w:p w14:paraId="0FC8F477" w14:textId="3CDD19A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57.9784</w:t>
            </w:r>
          </w:p>
        </w:tc>
        <w:tc>
          <w:tcPr>
            <w:tcW w:w="236" w:type="pct"/>
            <w:vAlign w:val="center"/>
          </w:tcPr>
          <w:p w14:paraId="2B574163" w14:textId="44D6DAE3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7.8E-06</w:t>
            </w:r>
          </w:p>
        </w:tc>
      </w:tr>
      <w:tr w:rsidR="00B83D4A" w:rsidRPr="00B83D4A" w14:paraId="3D320668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013D71D0" w14:textId="42D8A4F2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rs3923425</w:t>
            </w:r>
          </w:p>
        </w:tc>
        <w:tc>
          <w:tcPr>
            <w:tcW w:w="520" w:type="pct"/>
            <w:vAlign w:val="center"/>
          </w:tcPr>
          <w:p w14:paraId="2D43FB1A" w14:textId="10482D1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chr16:25962716: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C:A</w:t>
            </w:r>
            <w:proofErr w:type="gramEnd"/>
          </w:p>
        </w:tc>
        <w:tc>
          <w:tcPr>
            <w:tcW w:w="154" w:type="pct"/>
            <w:vAlign w:val="center"/>
          </w:tcPr>
          <w:p w14:paraId="2404D350" w14:textId="5E8E040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323" w:type="pct"/>
            <w:vAlign w:val="center"/>
          </w:tcPr>
          <w:p w14:paraId="682B7240" w14:textId="20C1867F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25,962,716</w:t>
            </w:r>
          </w:p>
        </w:tc>
        <w:tc>
          <w:tcPr>
            <w:tcW w:w="402" w:type="pct"/>
            <w:vAlign w:val="center"/>
          </w:tcPr>
          <w:p w14:paraId="65CADCB3" w14:textId="40051E6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3281A049" w14:textId="1FD1C4B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HS3ST4</w:t>
            </w:r>
          </w:p>
        </w:tc>
        <w:tc>
          <w:tcPr>
            <w:tcW w:w="283" w:type="pct"/>
            <w:vAlign w:val="center"/>
          </w:tcPr>
          <w:p w14:paraId="31EEE185" w14:textId="27AB46B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genotyped</w:t>
            </w:r>
          </w:p>
        </w:tc>
        <w:tc>
          <w:tcPr>
            <w:tcW w:w="151" w:type="pct"/>
            <w:vAlign w:val="center"/>
          </w:tcPr>
          <w:p w14:paraId="344E6C5B" w14:textId="3F86C1A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138" w:type="pct"/>
            <w:vAlign w:val="center"/>
          </w:tcPr>
          <w:p w14:paraId="3F9FAC03" w14:textId="15E0292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6B96B778" w14:textId="53B1ED3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0.1800</w:t>
            </w:r>
          </w:p>
        </w:tc>
        <w:tc>
          <w:tcPr>
            <w:tcW w:w="157" w:type="pct"/>
            <w:vAlign w:val="center"/>
          </w:tcPr>
          <w:p w14:paraId="10096245" w14:textId="0A2AF352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530BA54A" w14:textId="26CD36E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0.3510</w:t>
            </w:r>
          </w:p>
        </w:tc>
        <w:tc>
          <w:tcPr>
            <w:tcW w:w="216" w:type="pct"/>
            <w:vAlign w:val="center"/>
          </w:tcPr>
          <w:p w14:paraId="00D0F8E1" w14:textId="3A37701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0.0775</w:t>
            </w:r>
          </w:p>
        </w:tc>
        <w:tc>
          <w:tcPr>
            <w:tcW w:w="255" w:type="pct"/>
            <w:vAlign w:val="center"/>
          </w:tcPr>
          <w:p w14:paraId="6BE87FEA" w14:textId="36BD0C5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58.3696</w:t>
            </w:r>
          </w:p>
        </w:tc>
        <w:tc>
          <w:tcPr>
            <w:tcW w:w="236" w:type="pct"/>
            <w:vAlign w:val="center"/>
          </w:tcPr>
          <w:p w14:paraId="51802C58" w14:textId="3FF6CF0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6.0E-06</w:t>
            </w:r>
          </w:p>
        </w:tc>
      </w:tr>
      <w:tr w:rsidR="00B83D4A" w:rsidRPr="00B83D4A" w14:paraId="2C209FCB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432CA6D6" w14:textId="680E7861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chr16:25963155: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C:T</w:t>
            </w:r>
            <w:proofErr w:type="gramEnd"/>
          </w:p>
        </w:tc>
        <w:tc>
          <w:tcPr>
            <w:tcW w:w="520" w:type="pct"/>
            <w:vAlign w:val="center"/>
          </w:tcPr>
          <w:p w14:paraId="23093E87" w14:textId="7468BDB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chr16:25963155: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C:T</w:t>
            </w:r>
            <w:proofErr w:type="gramEnd"/>
          </w:p>
        </w:tc>
        <w:tc>
          <w:tcPr>
            <w:tcW w:w="154" w:type="pct"/>
            <w:vAlign w:val="center"/>
          </w:tcPr>
          <w:p w14:paraId="34B09244" w14:textId="3B522AE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323" w:type="pct"/>
            <w:vAlign w:val="center"/>
          </w:tcPr>
          <w:p w14:paraId="74E810A5" w14:textId="7BCA306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25,963,155</w:t>
            </w:r>
          </w:p>
        </w:tc>
        <w:tc>
          <w:tcPr>
            <w:tcW w:w="402" w:type="pct"/>
            <w:vAlign w:val="center"/>
          </w:tcPr>
          <w:p w14:paraId="05D370E6" w14:textId="4C62F25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1B9ECAD9" w14:textId="455F2DC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HS3ST4</w:t>
            </w:r>
          </w:p>
        </w:tc>
        <w:tc>
          <w:tcPr>
            <w:tcW w:w="283" w:type="pct"/>
            <w:vAlign w:val="center"/>
          </w:tcPr>
          <w:p w14:paraId="35D8AF83" w14:textId="440465C6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4D215C5" w14:textId="493402B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138" w:type="pct"/>
            <w:vAlign w:val="center"/>
          </w:tcPr>
          <w:p w14:paraId="1A9A16F6" w14:textId="2921601A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365" w:type="pct"/>
            <w:vAlign w:val="center"/>
          </w:tcPr>
          <w:p w14:paraId="246FA087" w14:textId="7B6D874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0.1793</w:t>
            </w:r>
          </w:p>
        </w:tc>
        <w:tc>
          <w:tcPr>
            <w:tcW w:w="157" w:type="pct"/>
            <w:vAlign w:val="center"/>
          </w:tcPr>
          <w:p w14:paraId="696E279E" w14:textId="5537686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41F2CAAA" w14:textId="0574F62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0.3522</w:t>
            </w:r>
          </w:p>
        </w:tc>
        <w:tc>
          <w:tcPr>
            <w:tcW w:w="216" w:type="pct"/>
            <w:vAlign w:val="center"/>
          </w:tcPr>
          <w:p w14:paraId="1A55B5AD" w14:textId="4C3C5CD2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0.0778</w:t>
            </w:r>
          </w:p>
        </w:tc>
        <w:tc>
          <w:tcPr>
            <w:tcW w:w="255" w:type="pct"/>
            <w:vAlign w:val="center"/>
          </w:tcPr>
          <w:p w14:paraId="6527601F" w14:textId="1B68E387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58.1614</w:t>
            </w:r>
          </w:p>
        </w:tc>
        <w:tc>
          <w:tcPr>
            <w:tcW w:w="236" w:type="pct"/>
            <w:vAlign w:val="center"/>
          </w:tcPr>
          <w:p w14:paraId="329F80E5" w14:textId="2E1411B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6.0E-06</w:t>
            </w:r>
          </w:p>
        </w:tc>
      </w:tr>
      <w:tr w:rsidR="00B83D4A" w:rsidRPr="00B83D4A" w14:paraId="38C0810A" w14:textId="77777777" w:rsidTr="00B83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7A9EF6F9" w14:textId="7DE2F044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rs4787791</w:t>
            </w:r>
          </w:p>
        </w:tc>
        <w:tc>
          <w:tcPr>
            <w:tcW w:w="520" w:type="pct"/>
            <w:vAlign w:val="center"/>
          </w:tcPr>
          <w:p w14:paraId="3F75B28E" w14:textId="52C1DC91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16:25964047:T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:C</w:t>
            </w:r>
          </w:p>
        </w:tc>
        <w:tc>
          <w:tcPr>
            <w:tcW w:w="154" w:type="pct"/>
            <w:vAlign w:val="center"/>
          </w:tcPr>
          <w:p w14:paraId="214FD46B" w14:textId="57556D99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323" w:type="pct"/>
            <w:vAlign w:val="center"/>
          </w:tcPr>
          <w:p w14:paraId="0E94D6C1" w14:textId="3D31E0E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25,964,047</w:t>
            </w:r>
          </w:p>
        </w:tc>
        <w:tc>
          <w:tcPr>
            <w:tcW w:w="402" w:type="pct"/>
            <w:vAlign w:val="center"/>
          </w:tcPr>
          <w:p w14:paraId="7EFF6155" w14:textId="0B497DB7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2645F510" w14:textId="4C3E88FD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HS3ST4</w:t>
            </w:r>
          </w:p>
        </w:tc>
        <w:tc>
          <w:tcPr>
            <w:tcW w:w="283" w:type="pct"/>
            <w:vAlign w:val="center"/>
          </w:tcPr>
          <w:p w14:paraId="64D731F7" w14:textId="061B6A45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2EA4B1B0" w14:textId="7C238968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138" w:type="pct"/>
            <w:vAlign w:val="center"/>
          </w:tcPr>
          <w:p w14:paraId="7F41886C" w14:textId="1DC4070A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</w:t>
            </w:r>
          </w:p>
        </w:tc>
        <w:tc>
          <w:tcPr>
            <w:tcW w:w="365" w:type="pct"/>
            <w:vAlign w:val="center"/>
          </w:tcPr>
          <w:p w14:paraId="101B8F1F" w14:textId="5BA0CCB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0.1793</w:t>
            </w:r>
          </w:p>
        </w:tc>
        <w:tc>
          <w:tcPr>
            <w:tcW w:w="157" w:type="pct"/>
            <w:vAlign w:val="center"/>
          </w:tcPr>
          <w:p w14:paraId="0C4E63B8" w14:textId="28C1EDB0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365439F3" w14:textId="481CC4FC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0.3523</w:t>
            </w:r>
          </w:p>
        </w:tc>
        <w:tc>
          <w:tcPr>
            <w:tcW w:w="216" w:type="pct"/>
            <w:vAlign w:val="center"/>
          </w:tcPr>
          <w:p w14:paraId="583FEA48" w14:textId="17B78D66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0.0778</w:t>
            </w:r>
          </w:p>
        </w:tc>
        <w:tc>
          <w:tcPr>
            <w:tcW w:w="255" w:type="pct"/>
            <w:vAlign w:val="center"/>
          </w:tcPr>
          <w:p w14:paraId="270B9F2E" w14:textId="70C235E3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58.1549</w:t>
            </w:r>
          </w:p>
        </w:tc>
        <w:tc>
          <w:tcPr>
            <w:tcW w:w="236" w:type="pct"/>
            <w:vAlign w:val="center"/>
          </w:tcPr>
          <w:p w14:paraId="03E66515" w14:textId="6784247E" w:rsidR="008C4C62" w:rsidRPr="00B83D4A" w:rsidRDefault="008C4C62" w:rsidP="00B83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6.0E-06</w:t>
            </w:r>
          </w:p>
        </w:tc>
      </w:tr>
      <w:tr w:rsidR="00B83D4A" w:rsidRPr="00B83D4A" w14:paraId="007D2DA2" w14:textId="77777777" w:rsidTr="00B8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  <w:vAlign w:val="center"/>
          </w:tcPr>
          <w:p w14:paraId="4C232F21" w14:textId="5D54251C" w:rsidR="008C4C62" w:rsidRPr="00B83D4A" w:rsidRDefault="008C4C62" w:rsidP="00B83D4A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18:37076582:G</w:t>
            </w:r>
            <w:proofErr w:type="gramEnd"/>
            <w:r w:rsidRPr="00B83D4A"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  <w:t>:A</w:t>
            </w:r>
          </w:p>
        </w:tc>
        <w:tc>
          <w:tcPr>
            <w:tcW w:w="520" w:type="pct"/>
            <w:vAlign w:val="center"/>
          </w:tcPr>
          <w:p w14:paraId="7CD3DE4D" w14:textId="7C56EC0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gram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18:37076582:G</w:t>
            </w:r>
            <w:proofErr w:type="gramEnd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:A</w:t>
            </w:r>
          </w:p>
        </w:tc>
        <w:tc>
          <w:tcPr>
            <w:tcW w:w="154" w:type="pct"/>
            <w:vAlign w:val="center"/>
          </w:tcPr>
          <w:p w14:paraId="67041D97" w14:textId="42C0D7F8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18</w:t>
            </w:r>
          </w:p>
        </w:tc>
        <w:tc>
          <w:tcPr>
            <w:tcW w:w="323" w:type="pct"/>
            <w:vAlign w:val="center"/>
          </w:tcPr>
          <w:p w14:paraId="23F0202B" w14:textId="17598660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37,076,582</w:t>
            </w:r>
          </w:p>
        </w:tc>
        <w:tc>
          <w:tcPr>
            <w:tcW w:w="402" w:type="pct"/>
            <w:vAlign w:val="center"/>
          </w:tcPr>
          <w:p w14:paraId="4E0EE431" w14:textId="5F4E0F4C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intronic</w:t>
            </w:r>
          </w:p>
        </w:tc>
        <w:tc>
          <w:tcPr>
            <w:tcW w:w="1026" w:type="pct"/>
            <w:vAlign w:val="center"/>
          </w:tcPr>
          <w:p w14:paraId="2C550C16" w14:textId="368A0D1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KIAA1328</w:t>
            </w:r>
          </w:p>
        </w:tc>
        <w:tc>
          <w:tcPr>
            <w:tcW w:w="283" w:type="pct"/>
            <w:vAlign w:val="center"/>
          </w:tcPr>
          <w:p w14:paraId="55BD6B20" w14:textId="3FB1B1A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imputed</w:t>
            </w:r>
          </w:p>
        </w:tc>
        <w:tc>
          <w:tcPr>
            <w:tcW w:w="151" w:type="pct"/>
            <w:vAlign w:val="center"/>
          </w:tcPr>
          <w:p w14:paraId="5EC3A13C" w14:textId="024C827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</w:t>
            </w:r>
          </w:p>
        </w:tc>
        <w:tc>
          <w:tcPr>
            <w:tcW w:w="138" w:type="pct"/>
            <w:vAlign w:val="center"/>
          </w:tcPr>
          <w:p w14:paraId="120D693F" w14:textId="5F09C515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</w:t>
            </w:r>
          </w:p>
        </w:tc>
        <w:tc>
          <w:tcPr>
            <w:tcW w:w="365" w:type="pct"/>
            <w:vAlign w:val="center"/>
          </w:tcPr>
          <w:p w14:paraId="278B3F53" w14:textId="2071F6E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0.3365</w:t>
            </w:r>
          </w:p>
        </w:tc>
        <w:tc>
          <w:tcPr>
            <w:tcW w:w="157" w:type="pct"/>
            <w:vAlign w:val="center"/>
          </w:tcPr>
          <w:p w14:paraId="240917CA" w14:textId="53D327E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439</w:t>
            </w:r>
          </w:p>
        </w:tc>
        <w:tc>
          <w:tcPr>
            <w:tcW w:w="232" w:type="pct"/>
            <w:vAlign w:val="center"/>
          </w:tcPr>
          <w:p w14:paraId="0BE2628C" w14:textId="32EEA284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0.3063</w:t>
            </w:r>
          </w:p>
        </w:tc>
        <w:tc>
          <w:tcPr>
            <w:tcW w:w="216" w:type="pct"/>
            <w:vAlign w:val="center"/>
          </w:tcPr>
          <w:p w14:paraId="06EB5740" w14:textId="5473287B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0.0660</w:t>
            </w:r>
          </w:p>
        </w:tc>
        <w:tc>
          <w:tcPr>
            <w:tcW w:w="255" w:type="pct"/>
            <w:vAlign w:val="center"/>
          </w:tcPr>
          <w:p w14:paraId="0D7EE32E" w14:textId="46D84291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70.2884</w:t>
            </w:r>
          </w:p>
        </w:tc>
        <w:tc>
          <w:tcPr>
            <w:tcW w:w="236" w:type="pct"/>
            <w:vAlign w:val="center"/>
          </w:tcPr>
          <w:p w14:paraId="57DE26A3" w14:textId="1C9BED3E" w:rsidR="008C4C62" w:rsidRPr="00B83D4A" w:rsidRDefault="008C4C62" w:rsidP="00B83D4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3.5E-06</w:t>
            </w:r>
          </w:p>
        </w:tc>
      </w:tr>
    </w:tbl>
    <w:p w14:paraId="2377E63C" w14:textId="389F199B" w:rsidR="00717AE7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 xml:space="preserve">Abbreviations: </w:t>
      </w:r>
      <w:proofErr w:type="spellStart"/>
      <w:r>
        <w:rPr>
          <w:rFonts w:asciiTheme="majorHAnsi" w:hAnsiTheme="majorHAnsi" w:cstheme="majorHAnsi"/>
        </w:rPr>
        <w:t>chr</w:t>
      </w:r>
      <w:proofErr w:type="spellEnd"/>
      <w:r>
        <w:rPr>
          <w:rFonts w:asciiTheme="majorHAnsi" w:hAnsiTheme="majorHAnsi" w:cstheme="majorHAnsi"/>
        </w:rPr>
        <w:t xml:space="preserve">, chromosome; </w:t>
      </w:r>
      <w:proofErr w:type="spellStart"/>
      <w:r>
        <w:rPr>
          <w:rFonts w:asciiTheme="majorHAnsi" w:hAnsiTheme="majorHAnsi" w:cstheme="majorHAnsi"/>
        </w:rPr>
        <w:t>dist</w:t>
      </w:r>
      <w:proofErr w:type="spellEnd"/>
      <w:r>
        <w:rPr>
          <w:rFonts w:asciiTheme="majorHAnsi" w:hAnsiTheme="majorHAnsi" w:cstheme="majorHAnsi"/>
        </w:rPr>
        <w:t xml:space="preserve">, distance; </w:t>
      </w:r>
      <w:r w:rsidRPr="00717AE7">
        <w:rPr>
          <w:rFonts w:asciiTheme="majorHAnsi" w:hAnsiTheme="majorHAnsi" w:cstheme="majorHAnsi"/>
        </w:rPr>
        <w:t>ref, reference allele; alt, alternat</w:t>
      </w:r>
      <w:r>
        <w:rPr>
          <w:rFonts w:asciiTheme="majorHAnsi" w:hAnsiTheme="majorHAnsi" w:cstheme="majorHAnsi"/>
        </w:rPr>
        <w:t>ive</w:t>
      </w:r>
      <w:r w:rsidRPr="00717AE7">
        <w:rPr>
          <w:rFonts w:asciiTheme="majorHAnsi" w:hAnsiTheme="majorHAnsi" w:cstheme="majorHAnsi"/>
        </w:rPr>
        <w:t xml:space="preserve"> allele; se, standard error.</w:t>
      </w:r>
    </w:p>
    <w:p w14:paraId="4000EC74" w14:textId="0BE97E50" w:rsidR="005C78B8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>Note: all variant results with statistical significance p&lt;10</w:t>
      </w:r>
      <w:r w:rsidRPr="00717AE7">
        <w:rPr>
          <w:rFonts w:asciiTheme="majorHAnsi" w:hAnsiTheme="majorHAnsi" w:cstheme="majorHAnsi"/>
          <w:vertAlign w:val="superscript"/>
        </w:rPr>
        <w:t>-4</w:t>
      </w:r>
      <w:r w:rsidRPr="00717AE7">
        <w:rPr>
          <w:rFonts w:asciiTheme="majorHAnsi" w:hAnsiTheme="majorHAnsi" w:cstheme="majorHAnsi"/>
        </w:rPr>
        <w:t xml:space="preserve"> are displayed.</w:t>
      </w:r>
      <w:r w:rsidR="00875475">
        <w:rPr>
          <w:rFonts w:asciiTheme="majorHAnsi" w:hAnsiTheme="majorHAnsi" w:cstheme="majorHAnsi"/>
        </w:rPr>
        <w:t xml:space="preserve"> Only the variant with the highest significance is in bold.</w:t>
      </w:r>
    </w:p>
    <w:sectPr w:rsidR="005C78B8" w:rsidRPr="00717AE7" w:rsidSect="005C78B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183171"/>
    <w:multiLevelType w:val="hybridMultilevel"/>
    <w:tmpl w:val="06508B7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308F"/>
    <w:multiLevelType w:val="hybridMultilevel"/>
    <w:tmpl w:val="23A82D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B8"/>
    <w:rsid w:val="002A143C"/>
    <w:rsid w:val="00487576"/>
    <w:rsid w:val="005C78B8"/>
    <w:rsid w:val="006678C2"/>
    <w:rsid w:val="00717AE7"/>
    <w:rsid w:val="00875475"/>
    <w:rsid w:val="008C4C62"/>
    <w:rsid w:val="0099101F"/>
    <w:rsid w:val="00B41CA3"/>
    <w:rsid w:val="00B83D4A"/>
    <w:rsid w:val="00D0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D9F70"/>
  <w15:chartTrackingRefBased/>
  <w15:docId w15:val="{353279A4-DF5C-4ED1-B648-85D6BBBC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B8"/>
    <w:pPr>
      <w:spacing w:after="200" w:line="276" w:lineRule="auto"/>
    </w:pPr>
    <w:rPr>
      <w:rFonts w:eastAsiaTheme="minorEastAsia"/>
      <w:sz w:val="18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78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78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78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78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8B8"/>
    <w:rPr>
      <w:rFonts w:asciiTheme="majorHAnsi" w:eastAsiaTheme="majorEastAsia" w:hAnsiTheme="majorHAnsi" w:cstheme="majorBidi"/>
      <w:b/>
      <w:bCs/>
      <w:color w:val="5B9BD5" w:themeColor="accent1"/>
      <w:sz w:val="18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78B8"/>
    <w:rPr>
      <w:rFonts w:asciiTheme="majorHAnsi" w:eastAsiaTheme="majorEastAsia" w:hAnsiTheme="majorHAnsi" w:cstheme="majorBidi"/>
      <w:color w:val="1F4D78" w:themeColor="accent1" w:themeShade="7F"/>
      <w:sz w:val="1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78B8"/>
    <w:rPr>
      <w:rFonts w:asciiTheme="majorHAnsi" w:eastAsiaTheme="majorEastAsia" w:hAnsiTheme="majorHAnsi" w:cstheme="majorBidi"/>
      <w:i/>
      <w:iCs/>
      <w:color w:val="1F4D78" w:themeColor="accent1" w:themeShade="7F"/>
      <w:sz w:val="1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78B8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8B8"/>
    <w:rPr>
      <w:rFonts w:eastAsiaTheme="minorEastAsia"/>
      <w:sz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8B8"/>
    <w:rPr>
      <w:rFonts w:eastAsiaTheme="minorEastAsia"/>
      <w:sz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C78B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78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C78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C78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C78B8"/>
    <w:rPr>
      <w:rFonts w:eastAsiaTheme="minorEastAsia"/>
      <w:sz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5C78B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78B8"/>
    <w:rPr>
      <w:rFonts w:eastAsiaTheme="minorEastAsia"/>
      <w:sz w:val="18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5C78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C78B8"/>
    <w:rPr>
      <w:rFonts w:eastAsiaTheme="minorEastAsia"/>
      <w:sz w:val="16"/>
      <w:szCs w:val="16"/>
      <w:lang w:val="en-US"/>
    </w:rPr>
  </w:style>
  <w:style w:type="paragraph" w:styleId="List">
    <w:name w:val="List"/>
    <w:basedOn w:val="Normal"/>
    <w:uiPriority w:val="99"/>
    <w:unhideWhenUsed/>
    <w:rsid w:val="005C78B8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5C78B8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5C78B8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5C78B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5C78B8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5C78B8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5C78B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5C78B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5C78B8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5C78B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5C78B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5C78B8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5C78B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C78B8"/>
    <w:rPr>
      <w:rFonts w:ascii="Courier" w:eastAsiaTheme="minorEastAsia" w:hAnsi="Courier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C78B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C78B8"/>
    <w:rPr>
      <w:rFonts w:eastAsiaTheme="minorEastAsia"/>
      <w:i/>
      <w:iCs/>
      <w:color w:val="000000" w:themeColor="text1"/>
      <w:sz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C78B8"/>
    <w:pPr>
      <w:spacing w:line="240" w:lineRule="auto"/>
    </w:pPr>
    <w:rPr>
      <w:b/>
      <w:bCs/>
      <w:color w:val="5B9BD5" w:themeColor="accent1"/>
      <w:szCs w:val="18"/>
    </w:rPr>
  </w:style>
  <w:style w:type="character" w:styleId="Strong">
    <w:name w:val="Strong"/>
    <w:basedOn w:val="DefaultParagraphFont"/>
    <w:uiPriority w:val="22"/>
    <w:qFormat/>
    <w:rsid w:val="005C78B8"/>
    <w:rPr>
      <w:b/>
      <w:bCs/>
    </w:rPr>
  </w:style>
  <w:style w:type="character" w:styleId="Emphasis">
    <w:name w:val="Emphasis"/>
    <w:basedOn w:val="DefaultParagraphFont"/>
    <w:uiPriority w:val="20"/>
    <w:qFormat/>
    <w:rsid w:val="005C78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8B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8B8"/>
    <w:rPr>
      <w:rFonts w:eastAsiaTheme="minorEastAsia"/>
      <w:b/>
      <w:bCs/>
      <w:i/>
      <w:iCs/>
      <w:color w:val="5B9BD5" w:themeColor="accent1"/>
      <w:sz w:val="18"/>
      <w:lang w:val="en-US"/>
    </w:rPr>
  </w:style>
  <w:style w:type="character" w:styleId="SubtleEmphasis">
    <w:name w:val="Subtle Emphasis"/>
    <w:basedOn w:val="DefaultParagraphFont"/>
    <w:uiPriority w:val="19"/>
    <w:qFormat/>
    <w:rsid w:val="005C78B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C78B8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5C78B8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C78B8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C78B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8B8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b/>
      <w:caps/>
      <w:color w:val="2E74B5" w:themeColor="accent1" w:themeShade="BF"/>
      <w:sz w:val="20"/>
    </w:rPr>
  </w:style>
  <w:style w:type="table" w:styleId="TableGrid">
    <w:name w:val="Table Grid"/>
    <w:basedOn w:val="TableNormal"/>
    <w:uiPriority w:val="59"/>
    <w:rsid w:val="005C78B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C78B8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C78B8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C78B8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C78B8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C78B8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C78B8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C78B8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PlainTable1">
    <w:name w:val="Plain Table 1"/>
    <w:basedOn w:val="TableNormal"/>
    <w:uiPriority w:val="9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4149</Characters>
  <Application>Microsoft Office Word</Application>
  <DocSecurity>0</DocSecurity>
  <Lines>34</Lines>
  <Paragraphs>9</Paragraphs>
  <ScaleCrop>false</ScaleCrop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4</cp:revision>
  <dcterms:created xsi:type="dcterms:W3CDTF">2023-12-20T18:39:00Z</dcterms:created>
  <dcterms:modified xsi:type="dcterms:W3CDTF">2024-05-13T21:34:00Z</dcterms:modified>
</cp:coreProperties>
</file>